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423" w:rsidRPr="00294EF9" w:rsidRDefault="00D47D96" w:rsidP="000566BD">
      <w:pPr>
        <w:adjustRightInd w:val="0"/>
        <w:snapToGrid w:val="0"/>
        <w:spacing w:beforeLines="50" w:before="156" w:afterLines="50" w:after="156" w:line="360" w:lineRule="auto"/>
        <w:jc w:val="center"/>
        <w:rPr>
          <w:rFonts w:asciiTheme="minorEastAsia" w:hAnsiTheme="minorEastAsia"/>
          <w:sz w:val="32"/>
          <w:szCs w:val="24"/>
        </w:rPr>
      </w:pPr>
      <w:r w:rsidRPr="00294EF9">
        <w:rPr>
          <w:rFonts w:asciiTheme="minorEastAsia" w:hAnsiTheme="minorEastAsia" w:hint="eastAsia"/>
          <w:sz w:val="32"/>
          <w:szCs w:val="24"/>
        </w:rPr>
        <w:t>《共产党宣言》</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1、马克思在撰写《共产党宣言》的序言中，不包括以下哪种语言？（  A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AD17DA" w:rsidRPr="000566BD">
        <w:rPr>
          <w:rFonts w:asciiTheme="minorEastAsia" w:hAnsiTheme="minorEastAsia" w:hint="eastAsia"/>
          <w:sz w:val="24"/>
          <w:szCs w:val="24"/>
        </w:rPr>
        <w:t>葡萄牙文</w:t>
      </w:r>
      <w:r w:rsidRPr="000566BD">
        <w:rPr>
          <w:rFonts w:asciiTheme="minorEastAsia" w:hAnsiTheme="minorEastAsia" w:hint="eastAsia"/>
          <w:sz w:val="24"/>
          <w:szCs w:val="24"/>
        </w:rPr>
        <w:t xml:space="preserve">    B、英文    C</w:t>
      </w:r>
      <w:r w:rsidR="00B50B68" w:rsidRPr="000566BD">
        <w:rPr>
          <w:rFonts w:asciiTheme="minorEastAsia" w:hAnsiTheme="minorEastAsia" w:hint="eastAsia"/>
          <w:sz w:val="24"/>
          <w:szCs w:val="24"/>
        </w:rPr>
        <w:t>、</w:t>
      </w:r>
      <w:r w:rsidRPr="000566BD">
        <w:rPr>
          <w:rFonts w:asciiTheme="minorEastAsia" w:hAnsiTheme="minorEastAsia" w:hint="eastAsia"/>
          <w:sz w:val="24"/>
          <w:szCs w:val="24"/>
        </w:rPr>
        <w:t>波兰文</w:t>
      </w:r>
      <w:r w:rsidR="00B50B68" w:rsidRPr="000566BD">
        <w:rPr>
          <w:rFonts w:asciiTheme="minorEastAsia" w:hAnsiTheme="minorEastAsia" w:hint="eastAsia"/>
          <w:sz w:val="24"/>
          <w:szCs w:val="24"/>
        </w:rPr>
        <w:t xml:space="preserve">    D、德文</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2、《共产党宣言》原文是（ B ）文。</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A、英文  B、德文    C</w:t>
      </w:r>
      <w:r w:rsidR="00B50B68" w:rsidRPr="000566BD">
        <w:rPr>
          <w:rFonts w:asciiTheme="minorEastAsia" w:hAnsiTheme="minorEastAsia" w:hint="eastAsia"/>
          <w:sz w:val="24"/>
          <w:szCs w:val="24"/>
        </w:rPr>
        <w:t>、</w:t>
      </w:r>
      <w:r w:rsidRPr="000566BD">
        <w:rPr>
          <w:rFonts w:asciiTheme="minorEastAsia" w:hAnsiTheme="minorEastAsia" w:hint="eastAsia"/>
          <w:sz w:val="24"/>
          <w:szCs w:val="24"/>
        </w:rPr>
        <w:t>俄文</w:t>
      </w:r>
      <w:r w:rsidR="00B50B68" w:rsidRPr="000566BD">
        <w:rPr>
          <w:rFonts w:asciiTheme="minorEastAsia" w:hAnsiTheme="minorEastAsia" w:hint="eastAsia"/>
          <w:sz w:val="24"/>
          <w:szCs w:val="24"/>
        </w:rPr>
        <w:t xml:space="preserve">   D、中文</w:t>
      </w:r>
      <w:bookmarkStart w:id="0" w:name="_GoBack"/>
      <w:bookmarkEnd w:id="0"/>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3、马克思在《共产党宣言》第一章中指出，（ C ）引起了工业生产的革命。</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A、美洲的发现     B、工场手工业    C、蒸汽和机器</w:t>
      </w:r>
      <w:r w:rsidR="00B50B68" w:rsidRPr="000566BD">
        <w:rPr>
          <w:rFonts w:asciiTheme="minorEastAsia" w:hAnsiTheme="minorEastAsia" w:hint="eastAsia"/>
          <w:sz w:val="24"/>
          <w:szCs w:val="24"/>
        </w:rPr>
        <w:t xml:space="preserve">    D、以上答案都不对</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 A ）使农村屈服于城市的统治。</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A、资产阶级  B、无产阶级   C、共产阶级</w:t>
      </w:r>
      <w:r w:rsidR="00B50B68" w:rsidRPr="000566BD">
        <w:rPr>
          <w:rFonts w:asciiTheme="minorEastAsia" w:hAnsiTheme="minorEastAsia" w:hint="eastAsia"/>
          <w:sz w:val="24"/>
          <w:szCs w:val="24"/>
        </w:rPr>
        <w:t xml:space="preserve">    D、私人阶级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5、《共产党宣言》中第一章“资产者与无产者”中指出，在封建社会中，（ A ）关系</w:t>
      </w:r>
      <w:proofErr w:type="gramStart"/>
      <w:r w:rsidRPr="000566BD">
        <w:rPr>
          <w:rFonts w:asciiTheme="minorEastAsia" w:hAnsiTheme="minorEastAsia" w:hint="eastAsia"/>
          <w:sz w:val="24"/>
          <w:szCs w:val="24"/>
        </w:rPr>
        <w:t>不</w:t>
      </w:r>
      <w:proofErr w:type="gramEnd"/>
      <w:r w:rsidRPr="000566BD">
        <w:rPr>
          <w:rFonts w:asciiTheme="minorEastAsia" w:hAnsiTheme="minorEastAsia" w:hint="eastAsia"/>
          <w:sz w:val="24"/>
          <w:szCs w:val="24"/>
        </w:rPr>
        <w:t>再适应已经发展的生产力了。</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A、所有制   B、私有制   C、公有制</w:t>
      </w:r>
      <w:r w:rsidR="00B50B68" w:rsidRPr="000566BD">
        <w:rPr>
          <w:rFonts w:asciiTheme="minorEastAsia" w:hAnsiTheme="minorEastAsia" w:hint="eastAsia"/>
          <w:sz w:val="24"/>
          <w:szCs w:val="24"/>
        </w:rPr>
        <w:t xml:space="preserve">    D、独有制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6、资产阶级赖以形成的生产资料和交换手段，是在</w:t>
      </w:r>
      <w:r w:rsidR="00475EBB" w:rsidRPr="000566BD">
        <w:rPr>
          <w:rFonts w:asciiTheme="minorEastAsia" w:hAnsiTheme="minorEastAsia" w:hint="eastAsia"/>
          <w:sz w:val="24"/>
          <w:szCs w:val="24"/>
        </w:rPr>
        <w:t xml:space="preserve">（ </w:t>
      </w:r>
      <w:r w:rsidR="00B50B68" w:rsidRPr="000566BD">
        <w:rPr>
          <w:rFonts w:asciiTheme="minorEastAsia" w:hAnsiTheme="minorEastAsia" w:hint="eastAsia"/>
          <w:sz w:val="24"/>
          <w:szCs w:val="24"/>
        </w:rPr>
        <w:t>D</w:t>
      </w:r>
      <w:r w:rsidR="00475EBB" w:rsidRPr="000566BD">
        <w:rPr>
          <w:rFonts w:asciiTheme="minorEastAsia" w:hAnsiTheme="minorEastAsia" w:hint="eastAsia"/>
          <w:sz w:val="24"/>
          <w:szCs w:val="24"/>
        </w:rPr>
        <w:t xml:space="preserve"> ）</w:t>
      </w:r>
      <w:r w:rsidRPr="000566BD">
        <w:rPr>
          <w:rFonts w:asciiTheme="minorEastAsia" w:hAnsiTheme="minorEastAsia" w:hint="eastAsia"/>
          <w:sz w:val="24"/>
          <w:szCs w:val="24"/>
        </w:rPr>
        <w:t>社会里造成的。</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A、资本主义   B、</w:t>
      </w:r>
      <w:r w:rsidR="00B50B68" w:rsidRPr="000566BD">
        <w:rPr>
          <w:rFonts w:asciiTheme="minorEastAsia" w:hAnsiTheme="minorEastAsia" w:hint="eastAsia"/>
          <w:sz w:val="24"/>
          <w:szCs w:val="24"/>
        </w:rPr>
        <w:t xml:space="preserve">共产主义  </w:t>
      </w:r>
      <w:r w:rsidRPr="000566BD">
        <w:rPr>
          <w:rFonts w:asciiTheme="minorEastAsia" w:hAnsiTheme="minorEastAsia" w:hint="eastAsia"/>
          <w:sz w:val="24"/>
          <w:szCs w:val="24"/>
        </w:rPr>
        <w:t xml:space="preserve">   C、社会主义</w:t>
      </w:r>
      <w:r w:rsidR="00B50B68" w:rsidRPr="000566BD">
        <w:rPr>
          <w:rFonts w:asciiTheme="minorEastAsia" w:hAnsiTheme="minorEastAsia" w:hint="eastAsia"/>
          <w:sz w:val="24"/>
          <w:szCs w:val="24"/>
        </w:rPr>
        <w:t xml:space="preserve">      D、封建主义</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7、封建的所有制关系被废除后，取而代之的是</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以及与之相互适应的社会制度和政治制度、资产阶级的经济统治和政治统治。</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A、自由竞争  B、非自由竞争  C、自主竞争</w:t>
      </w:r>
      <w:r w:rsidR="00B50B68" w:rsidRPr="000566BD">
        <w:rPr>
          <w:rFonts w:asciiTheme="minorEastAsia" w:hAnsiTheme="minorEastAsia" w:hint="eastAsia"/>
          <w:sz w:val="24"/>
          <w:szCs w:val="24"/>
        </w:rPr>
        <w:t xml:space="preserve">   D、非自主竞争</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8、资产阶级不仅锻造了置自身于死地的武器，还生产了将要运用这种武器的人——现代的工人，即</w:t>
      </w:r>
      <w:r w:rsidR="00475EBB" w:rsidRPr="000566BD">
        <w:rPr>
          <w:rFonts w:asciiTheme="minorEastAsia" w:hAnsiTheme="minorEastAsia" w:hint="eastAsia"/>
          <w:sz w:val="24"/>
          <w:szCs w:val="24"/>
        </w:rPr>
        <w:t>（</w:t>
      </w:r>
      <w:r w:rsidR="00B50B68" w:rsidRPr="000566BD">
        <w:rPr>
          <w:rFonts w:asciiTheme="minorEastAsia" w:hAnsiTheme="minorEastAsia" w:hint="eastAsia"/>
          <w:sz w:val="24"/>
          <w:szCs w:val="24"/>
        </w:rPr>
        <w:t xml:space="preserve"> D</w:t>
      </w:r>
      <w:r w:rsidR="00475EBB" w:rsidRPr="000566BD">
        <w:rPr>
          <w:rFonts w:asciiTheme="minorEastAsia" w:hAnsiTheme="minorEastAsia" w:hint="eastAsia"/>
          <w:sz w:val="24"/>
          <w:szCs w:val="24"/>
        </w:rPr>
        <w:t xml:space="preserve"> ）</w:t>
      </w:r>
      <w:r w:rsidRPr="000566BD">
        <w:rPr>
          <w:rFonts w:asciiTheme="minorEastAsia" w:hAnsiTheme="minorEastAsia" w:hint="eastAsia"/>
          <w:sz w:val="24"/>
          <w:szCs w:val="24"/>
        </w:rPr>
        <w:t>。</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A、资产者  B、纳税者   C、</w:t>
      </w:r>
      <w:r w:rsidR="00B50B68" w:rsidRPr="000566BD">
        <w:rPr>
          <w:rFonts w:asciiTheme="minorEastAsia" w:hAnsiTheme="minorEastAsia" w:hint="eastAsia"/>
          <w:sz w:val="24"/>
          <w:szCs w:val="24"/>
        </w:rPr>
        <w:t>统治者     D、</w:t>
      </w:r>
      <w:r w:rsidRPr="000566BD">
        <w:rPr>
          <w:rFonts w:asciiTheme="minorEastAsia" w:hAnsiTheme="minorEastAsia" w:hint="eastAsia"/>
          <w:sz w:val="24"/>
          <w:szCs w:val="24"/>
        </w:rPr>
        <w:t>无产者</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9、无产阶级经历了各个不同的发展阶段。它反对资产阶级的斗争是和它的存在</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的。</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A、同时开始   B、相继开始   C</w:t>
      </w:r>
      <w:r w:rsidR="00B50B68" w:rsidRPr="000566BD">
        <w:rPr>
          <w:rFonts w:asciiTheme="minorEastAsia" w:hAnsiTheme="minorEastAsia" w:hint="eastAsia"/>
          <w:sz w:val="24"/>
          <w:szCs w:val="24"/>
        </w:rPr>
        <w:t>、</w:t>
      </w:r>
      <w:r w:rsidRPr="000566BD">
        <w:rPr>
          <w:rFonts w:asciiTheme="minorEastAsia" w:hAnsiTheme="minorEastAsia" w:hint="eastAsia"/>
          <w:sz w:val="24"/>
          <w:szCs w:val="24"/>
        </w:rPr>
        <w:t>间隔一年开始</w:t>
      </w:r>
      <w:r w:rsidR="00B50B68" w:rsidRPr="000566BD">
        <w:rPr>
          <w:rFonts w:asciiTheme="minorEastAsia" w:hAnsiTheme="minorEastAsia" w:hint="eastAsia"/>
          <w:sz w:val="24"/>
          <w:szCs w:val="24"/>
        </w:rPr>
        <w:t xml:space="preserve">      D、间隔两年开始</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10、以下不是工人开始成立反对资产者同盟原因的是：</w:t>
      </w:r>
      <w:r w:rsidR="00475EBB" w:rsidRPr="000566BD">
        <w:rPr>
          <w:rFonts w:asciiTheme="minorEastAsia" w:hAnsiTheme="minorEastAsia" w:hint="eastAsia"/>
          <w:sz w:val="24"/>
          <w:szCs w:val="24"/>
        </w:rPr>
        <w:t>（ A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A、资产阶级对工人阶级的歧视，工人阶级没有受教育的权利</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B、资产者彼此间日益加剧的竞争以及由此引起的商业危机，使工人的工资越来越不稳定</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C、机器的日益迅速的和继续不断的改良，使工人的整个生活地位越来越没有保障</w:t>
      </w:r>
    </w:p>
    <w:p w:rsidR="00B50B68" w:rsidRPr="000566BD" w:rsidRDefault="00B50B6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D、上述答案都不正确</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11、以下不属于旧社会内部促进无产阶级发展的是：</w:t>
      </w:r>
      <w:r w:rsidR="00475EBB" w:rsidRPr="000566BD">
        <w:rPr>
          <w:rFonts w:asciiTheme="minorEastAsia" w:hAnsiTheme="minorEastAsia" w:hint="eastAsia"/>
          <w:sz w:val="24"/>
          <w:szCs w:val="24"/>
        </w:rPr>
        <w:t>（ C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A、资产阶级反对同工业进步有利害冲突的那部分资产阶级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B、资产阶级经常反对一切外国的资产阶级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C、资产阶级压迫无产阶级</w:t>
      </w:r>
    </w:p>
    <w:p w:rsidR="00B50B68" w:rsidRPr="000566BD" w:rsidRDefault="00B50B6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D、上述答案都不正确</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12、在当前同资产阶级对立的一切阶级中，</w:t>
      </w:r>
      <w:r w:rsidR="00475EBB" w:rsidRPr="000566BD">
        <w:rPr>
          <w:rFonts w:asciiTheme="minorEastAsia" w:hAnsiTheme="minorEastAsia" w:hint="eastAsia"/>
          <w:sz w:val="24"/>
          <w:szCs w:val="24"/>
        </w:rPr>
        <w:t xml:space="preserve">（ </w:t>
      </w:r>
      <w:r w:rsidR="00B50B68" w:rsidRPr="000566BD">
        <w:rPr>
          <w:rFonts w:asciiTheme="minorEastAsia" w:hAnsiTheme="minorEastAsia" w:hint="eastAsia"/>
          <w:sz w:val="24"/>
          <w:szCs w:val="24"/>
        </w:rPr>
        <w:t>D</w:t>
      </w:r>
      <w:r w:rsidR="00475EBB" w:rsidRPr="000566BD">
        <w:rPr>
          <w:rFonts w:asciiTheme="minorEastAsia" w:hAnsiTheme="minorEastAsia" w:hint="eastAsia"/>
          <w:sz w:val="24"/>
          <w:szCs w:val="24"/>
        </w:rPr>
        <w:t xml:space="preserve"> ）</w:t>
      </w:r>
      <w:r w:rsidRPr="000566BD">
        <w:rPr>
          <w:rFonts w:asciiTheme="minorEastAsia" w:hAnsiTheme="minorEastAsia" w:hint="eastAsia"/>
          <w:sz w:val="24"/>
          <w:szCs w:val="24"/>
        </w:rPr>
        <w:t>阶级才是大工业本身的产物。</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B50B68" w:rsidRPr="000566BD">
        <w:rPr>
          <w:rFonts w:asciiTheme="minorEastAsia" w:hAnsiTheme="minorEastAsia" w:hint="eastAsia"/>
          <w:sz w:val="24"/>
          <w:szCs w:val="24"/>
        </w:rPr>
        <w:t>小农</w:t>
      </w:r>
      <w:r w:rsidRPr="000566BD">
        <w:rPr>
          <w:rFonts w:asciiTheme="minorEastAsia" w:hAnsiTheme="minorEastAsia" w:hint="eastAsia"/>
          <w:sz w:val="24"/>
          <w:szCs w:val="24"/>
        </w:rPr>
        <w:t xml:space="preserve">   B、资产    C、共产</w:t>
      </w:r>
      <w:r w:rsidR="00B50B68" w:rsidRPr="000566BD">
        <w:rPr>
          <w:rFonts w:asciiTheme="minorEastAsia" w:hAnsiTheme="minorEastAsia" w:hint="eastAsia"/>
          <w:sz w:val="24"/>
          <w:szCs w:val="24"/>
        </w:rPr>
        <w:t xml:space="preserve">    D、无产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13、马克思指出，过去的一切运动都是少数人的或者为少数人谋利益的运动，</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的运动是绝大多数人的、为绝大多数人谋利益的独立的运动。</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A、无产阶级  B、资产阶级   C、共产阶级</w:t>
      </w:r>
      <w:r w:rsidR="00B50B68" w:rsidRPr="000566BD">
        <w:rPr>
          <w:rFonts w:asciiTheme="minorEastAsia" w:hAnsiTheme="minorEastAsia" w:hint="eastAsia"/>
          <w:sz w:val="24"/>
          <w:szCs w:val="24"/>
        </w:rPr>
        <w:t xml:space="preserve">    D、共和阶级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14、资产阶级生存和统治的根本条件，是财富在私人手里的积累，是资本的形成和增殖，而资本的条件是</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A、发展生产力  B、发展重工业  C、雇佣劳动</w:t>
      </w:r>
      <w:r w:rsidR="00B50B68" w:rsidRPr="000566BD">
        <w:rPr>
          <w:rFonts w:asciiTheme="minorEastAsia" w:hAnsiTheme="minorEastAsia" w:hint="eastAsia"/>
          <w:sz w:val="24"/>
          <w:szCs w:val="24"/>
        </w:rPr>
        <w:t xml:space="preserve">    D、</w:t>
      </w:r>
      <w:r w:rsidR="000F745A" w:rsidRPr="000566BD">
        <w:rPr>
          <w:rFonts w:asciiTheme="minorEastAsia" w:hAnsiTheme="minorEastAsia" w:hint="eastAsia"/>
          <w:sz w:val="24"/>
          <w:szCs w:val="24"/>
        </w:rPr>
        <w:t>发展轻工业</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15、《共产党宣言》第二章“无产者与共产党人”中指出，“他们没有任何同整个无产阶级的利益不同的利益。他们不提出任何特殊的原则，用以塑造无产阶级的运动。”，这里的“他们”是指</w:t>
      </w:r>
      <w:r w:rsidR="00475EBB" w:rsidRPr="000566BD">
        <w:rPr>
          <w:rFonts w:asciiTheme="minorEastAsia" w:hAnsiTheme="minorEastAsia" w:hint="eastAsia"/>
          <w:sz w:val="24"/>
          <w:szCs w:val="24"/>
        </w:rPr>
        <w:t>（ A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A、共产党人     B、资本主义家    C资产阶级</w:t>
      </w:r>
      <w:r w:rsidR="000F745A" w:rsidRPr="000566BD">
        <w:rPr>
          <w:rFonts w:asciiTheme="minorEastAsia" w:hAnsiTheme="minorEastAsia" w:hint="eastAsia"/>
          <w:sz w:val="24"/>
          <w:szCs w:val="24"/>
        </w:rPr>
        <w:t xml:space="preserve">      D、工人阶级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16、以下不是共产党人的最近目的的是：</w:t>
      </w:r>
      <w:r w:rsidR="00475EBB" w:rsidRPr="000566BD">
        <w:rPr>
          <w:rFonts w:asciiTheme="minorEastAsia" w:hAnsiTheme="minorEastAsia" w:hint="eastAsia"/>
          <w:sz w:val="24"/>
          <w:szCs w:val="24"/>
        </w:rPr>
        <w:t xml:space="preserve">（ </w:t>
      </w:r>
      <w:r w:rsidR="000F745A" w:rsidRPr="000566BD">
        <w:rPr>
          <w:rFonts w:asciiTheme="minorEastAsia" w:hAnsiTheme="minorEastAsia" w:hint="eastAsia"/>
          <w:sz w:val="24"/>
          <w:szCs w:val="24"/>
        </w:rPr>
        <w:t>D</w:t>
      </w:r>
      <w:r w:rsidR="00475EBB" w:rsidRPr="000566BD">
        <w:rPr>
          <w:rFonts w:asciiTheme="minorEastAsia" w:hAnsiTheme="minorEastAsia" w:hint="eastAsia"/>
          <w:sz w:val="24"/>
          <w:szCs w:val="24"/>
        </w:rPr>
        <w:t>）</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A、使</w:t>
      </w:r>
      <w:r w:rsidR="000F745A" w:rsidRPr="000566BD">
        <w:rPr>
          <w:rFonts w:asciiTheme="minorEastAsia" w:hAnsiTheme="minorEastAsia" w:hint="eastAsia"/>
          <w:sz w:val="24"/>
          <w:szCs w:val="24"/>
        </w:rPr>
        <w:t>无</w:t>
      </w:r>
      <w:r w:rsidRPr="000566BD">
        <w:rPr>
          <w:rFonts w:asciiTheme="minorEastAsia" w:hAnsiTheme="minorEastAsia" w:hint="eastAsia"/>
          <w:sz w:val="24"/>
          <w:szCs w:val="24"/>
        </w:rPr>
        <w:t>产阶级</w:t>
      </w:r>
      <w:r w:rsidR="000F745A" w:rsidRPr="000566BD">
        <w:rPr>
          <w:rFonts w:asciiTheme="minorEastAsia" w:hAnsiTheme="minorEastAsia" w:hint="eastAsia"/>
          <w:sz w:val="24"/>
          <w:szCs w:val="24"/>
        </w:rPr>
        <w:t>领导人民</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B、使无产阶级形成为阶级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C、由无产阶级夺取政权</w:t>
      </w:r>
    </w:p>
    <w:p w:rsidR="000F745A" w:rsidRPr="000566BD" w:rsidRDefault="000F745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D、使资产阶级形成为阶级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17、共产党人可以把自己的理论概括为一句话：</w:t>
      </w:r>
      <w:r w:rsidR="00475EBB" w:rsidRPr="000566BD">
        <w:rPr>
          <w:rFonts w:asciiTheme="minorEastAsia" w:hAnsiTheme="minorEastAsia" w:hint="eastAsia"/>
          <w:sz w:val="24"/>
          <w:szCs w:val="24"/>
        </w:rPr>
        <w:t xml:space="preserve">（ </w:t>
      </w:r>
      <w:r w:rsidR="000F745A" w:rsidRPr="000566BD">
        <w:rPr>
          <w:rFonts w:asciiTheme="minorEastAsia" w:hAnsiTheme="minorEastAsia" w:hint="eastAsia"/>
          <w:sz w:val="24"/>
          <w:szCs w:val="24"/>
        </w:rPr>
        <w:t>D</w:t>
      </w:r>
      <w:r w:rsidR="00475EBB" w:rsidRPr="000566BD">
        <w:rPr>
          <w:rFonts w:asciiTheme="minorEastAsia" w:hAnsiTheme="minorEastAsia" w:hint="eastAsia"/>
          <w:sz w:val="24"/>
          <w:szCs w:val="24"/>
        </w:rPr>
        <w:t xml:space="preserve"> ）</w:t>
      </w:r>
      <w:r w:rsidRPr="000566BD">
        <w:rPr>
          <w:rFonts w:asciiTheme="minorEastAsia" w:hAnsiTheme="minorEastAsia" w:hint="eastAsia"/>
          <w:sz w:val="24"/>
          <w:szCs w:val="24"/>
        </w:rPr>
        <w:t>。</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A、消灭公有制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B、消灭所有制</w:t>
      </w:r>
    </w:p>
    <w:p w:rsidR="000F745A"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0F745A" w:rsidRPr="000566BD">
        <w:rPr>
          <w:rFonts w:asciiTheme="minorEastAsia" w:hAnsiTheme="minorEastAsia" w:hint="eastAsia"/>
          <w:sz w:val="24"/>
          <w:szCs w:val="24"/>
        </w:rPr>
        <w:t>消灭资本主义</w:t>
      </w:r>
    </w:p>
    <w:p w:rsidR="003B5690" w:rsidRPr="000566BD" w:rsidRDefault="000F745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w:t>
      </w:r>
      <w:r w:rsidR="003B5690" w:rsidRPr="000566BD">
        <w:rPr>
          <w:rFonts w:asciiTheme="minorEastAsia" w:hAnsiTheme="minorEastAsia" w:hint="eastAsia"/>
          <w:sz w:val="24"/>
          <w:szCs w:val="24"/>
        </w:rPr>
        <w:t>消灭私有制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18、在</w:t>
      </w:r>
      <w:r w:rsidR="00475EBB" w:rsidRPr="000566BD">
        <w:rPr>
          <w:rFonts w:asciiTheme="minorEastAsia" w:hAnsiTheme="minorEastAsia" w:hint="eastAsia"/>
          <w:sz w:val="24"/>
          <w:szCs w:val="24"/>
        </w:rPr>
        <w:t>（ B ）</w:t>
      </w:r>
      <w:r w:rsidRPr="000566BD">
        <w:rPr>
          <w:rFonts w:asciiTheme="minorEastAsia" w:hAnsiTheme="minorEastAsia" w:hint="eastAsia"/>
          <w:sz w:val="24"/>
          <w:szCs w:val="24"/>
        </w:rPr>
        <w:t>阶级社会里，活的劳动只是增殖已经积累起来的劳动的一种手段。</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A、无产   B、资产    C、共产 </w:t>
      </w:r>
      <w:r w:rsidR="000F745A" w:rsidRPr="000566BD">
        <w:rPr>
          <w:rFonts w:asciiTheme="minorEastAsia" w:hAnsiTheme="minorEastAsia" w:hint="eastAsia"/>
          <w:sz w:val="24"/>
          <w:szCs w:val="24"/>
        </w:rPr>
        <w:t xml:space="preserve">  D、小农</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19、在</w:t>
      </w:r>
      <w:r w:rsidR="00475EBB" w:rsidRPr="000566BD">
        <w:rPr>
          <w:rFonts w:asciiTheme="minorEastAsia" w:hAnsiTheme="minorEastAsia" w:hint="eastAsia"/>
          <w:sz w:val="24"/>
          <w:szCs w:val="24"/>
        </w:rPr>
        <w:t>（ B ）</w:t>
      </w:r>
      <w:r w:rsidRPr="000566BD">
        <w:rPr>
          <w:rFonts w:asciiTheme="minorEastAsia" w:hAnsiTheme="minorEastAsia" w:hint="eastAsia"/>
          <w:sz w:val="24"/>
          <w:szCs w:val="24"/>
        </w:rPr>
        <w:t>社会里，已经积累起来的劳动只是扩大、丰富和提高工人的生活的一种手段。</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A、无产主义    B、共产主义      C、资本主义</w:t>
      </w:r>
      <w:r w:rsidR="000F745A" w:rsidRPr="000566BD">
        <w:rPr>
          <w:rFonts w:asciiTheme="minorEastAsia" w:hAnsiTheme="minorEastAsia" w:hint="eastAsia"/>
          <w:sz w:val="24"/>
          <w:szCs w:val="24"/>
        </w:rPr>
        <w:t xml:space="preserve">    D、社会主义</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20、在</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阶级社会里，资本具有独立性和个性，而活动着的个人却没有独立性和个性。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A、无产   B、共产    C资产</w:t>
      </w:r>
      <w:r w:rsidR="000F745A" w:rsidRPr="000566BD">
        <w:rPr>
          <w:rFonts w:asciiTheme="minorEastAsia" w:hAnsiTheme="minorEastAsia" w:hint="eastAsia"/>
          <w:sz w:val="24"/>
          <w:szCs w:val="24"/>
        </w:rPr>
        <w:t xml:space="preserve">    D、工人</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21、《共产党宣言》第二章中，阐述无产主义中说明，在</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社会中，是现在支配过去。</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A、共产主义   B、无产主义    C、资本主义</w:t>
      </w:r>
      <w:r w:rsidR="000F745A" w:rsidRPr="000566BD">
        <w:rPr>
          <w:rFonts w:asciiTheme="minorEastAsia" w:hAnsiTheme="minorEastAsia" w:hint="eastAsia"/>
          <w:sz w:val="24"/>
          <w:szCs w:val="24"/>
        </w:rPr>
        <w:t xml:space="preserve">    D、社会主义</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22、《共产党宣言》第二章中指出，现代的、资产阶级的家庭是建立在</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基础上的。</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A、资本   B、权利   C、劳动力</w:t>
      </w:r>
      <w:r w:rsidR="000F745A" w:rsidRPr="000566BD">
        <w:rPr>
          <w:rFonts w:asciiTheme="minorEastAsia" w:hAnsiTheme="minorEastAsia" w:hint="eastAsia"/>
          <w:sz w:val="24"/>
          <w:szCs w:val="24"/>
        </w:rPr>
        <w:t xml:space="preserve">   D、地位</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23、</w:t>
      </w:r>
      <w:r w:rsidR="00475EBB" w:rsidRPr="000566BD">
        <w:rPr>
          <w:rFonts w:asciiTheme="minorEastAsia" w:hAnsiTheme="minorEastAsia" w:hint="eastAsia"/>
          <w:sz w:val="24"/>
          <w:szCs w:val="24"/>
        </w:rPr>
        <w:t xml:space="preserve">（ </w:t>
      </w:r>
      <w:r w:rsidR="000F745A" w:rsidRPr="000566BD">
        <w:rPr>
          <w:rFonts w:asciiTheme="minorEastAsia" w:hAnsiTheme="minorEastAsia" w:hint="eastAsia"/>
          <w:sz w:val="24"/>
          <w:szCs w:val="24"/>
        </w:rPr>
        <w:t>D</w:t>
      </w:r>
      <w:r w:rsidR="00475EBB" w:rsidRPr="000566BD">
        <w:rPr>
          <w:rFonts w:asciiTheme="minorEastAsia" w:hAnsiTheme="minorEastAsia" w:hint="eastAsia"/>
          <w:sz w:val="24"/>
          <w:szCs w:val="24"/>
        </w:rPr>
        <w:t xml:space="preserve"> ）</w:t>
      </w:r>
      <w:r w:rsidRPr="000566BD">
        <w:rPr>
          <w:rFonts w:asciiTheme="minorEastAsia" w:hAnsiTheme="minorEastAsia" w:hint="eastAsia"/>
          <w:sz w:val="24"/>
          <w:szCs w:val="24"/>
        </w:rPr>
        <w:t>的一切家庭联系越是由于大工业的发展而被破坏，他们的子女越是由于这种发展而被变成单纯的商品和劳动工具。</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0F745A" w:rsidRPr="000566BD">
        <w:rPr>
          <w:rFonts w:asciiTheme="minorEastAsia" w:hAnsiTheme="minorEastAsia" w:hint="eastAsia"/>
          <w:sz w:val="24"/>
          <w:szCs w:val="24"/>
        </w:rPr>
        <w:t xml:space="preserve">私有者 </w:t>
      </w:r>
      <w:r w:rsidRPr="000566BD">
        <w:rPr>
          <w:rFonts w:asciiTheme="minorEastAsia" w:hAnsiTheme="minorEastAsia" w:hint="eastAsia"/>
          <w:sz w:val="24"/>
          <w:szCs w:val="24"/>
        </w:rPr>
        <w:t xml:space="preserve">   B、资产者   C、共产者</w:t>
      </w:r>
      <w:r w:rsidR="000F745A" w:rsidRPr="000566BD">
        <w:rPr>
          <w:rFonts w:asciiTheme="minorEastAsia" w:hAnsiTheme="minorEastAsia" w:hint="eastAsia"/>
          <w:sz w:val="24"/>
          <w:szCs w:val="24"/>
        </w:rPr>
        <w:t xml:space="preserve">     D、无产者</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24、工人革命的第一步就是使</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上升为统治阶级，争得民主，一步一步地夺取资本，无产阶级手里，并且尽可能快地增加生产力的总量。</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A、资产阶级   B、共产阶级   C、无产阶级</w:t>
      </w:r>
      <w:r w:rsidR="000F745A" w:rsidRPr="000566BD">
        <w:rPr>
          <w:rFonts w:asciiTheme="minorEastAsia" w:hAnsiTheme="minorEastAsia" w:hint="eastAsia"/>
          <w:sz w:val="24"/>
          <w:szCs w:val="24"/>
        </w:rPr>
        <w:t xml:space="preserve">    D、工人阶级</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25、《共产党宣言》第二章中指出，要想争夺民主，必须对所有权和资产阶级生产关系实行强制性的干涉，这些措施不包括以下：</w:t>
      </w:r>
      <w:r w:rsidR="00475EBB" w:rsidRPr="000566BD">
        <w:rPr>
          <w:rFonts w:asciiTheme="minorEastAsia" w:hAnsiTheme="minorEastAsia" w:hint="eastAsia"/>
          <w:sz w:val="24"/>
          <w:szCs w:val="24"/>
        </w:rPr>
        <w:t>（ C ）</w:t>
      </w:r>
    </w:p>
    <w:p w:rsidR="000F745A"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A、剥夺地产，把地租用于国家支出。</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B、征收高额累进税。</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C、废除选举权</w:t>
      </w:r>
    </w:p>
    <w:p w:rsidR="000F745A" w:rsidRPr="000566BD" w:rsidRDefault="000F745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D、以上答案均不正确</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26、资本主义制度不合理的</w:t>
      </w:r>
      <w:r w:rsidR="000F745A" w:rsidRPr="000566BD">
        <w:rPr>
          <w:rFonts w:asciiTheme="minorEastAsia" w:hAnsiTheme="minorEastAsia" w:hint="eastAsia"/>
          <w:sz w:val="24"/>
          <w:szCs w:val="24"/>
        </w:rPr>
        <w:t>主要</w:t>
      </w:r>
      <w:r w:rsidRPr="000566BD">
        <w:rPr>
          <w:rFonts w:asciiTheme="minorEastAsia" w:hAnsiTheme="minorEastAsia" w:hint="eastAsia"/>
          <w:sz w:val="24"/>
          <w:szCs w:val="24"/>
        </w:rPr>
        <w:t>原因是</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A、民主上升到统治地位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B、经济发展需要创造一个更好的条件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C、成为生产力发展的一个障碍</w:t>
      </w:r>
    </w:p>
    <w:p w:rsidR="000F745A" w:rsidRPr="000566BD" w:rsidRDefault="000F745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D、劳动人民受到压迫</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27、社会主义首先发生在</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A、德国    B、美国    C、英国 </w:t>
      </w:r>
      <w:r w:rsidR="000F745A" w:rsidRPr="000566BD">
        <w:rPr>
          <w:rFonts w:asciiTheme="minorEastAsia" w:hAnsiTheme="minorEastAsia" w:hint="eastAsia"/>
          <w:sz w:val="24"/>
          <w:szCs w:val="24"/>
        </w:rPr>
        <w:t xml:space="preserve">     D、中国</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28、“存在是合理的”这句话的作者是</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  </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A、黑格尔    B、马克思    C、恩格斯 </w:t>
      </w:r>
      <w:r w:rsidR="000F745A" w:rsidRPr="000566BD">
        <w:rPr>
          <w:rFonts w:asciiTheme="minorEastAsia" w:hAnsiTheme="minorEastAsia" w:hint="eastAsia"/>
          <w:sz w:val="24"/>
          <w:szCs w:val="24"/>
        </w:rPr>
        <w:t xml:space="preserve">   D、列宁</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29、（ C ）开辟了资本主义向社会主义过渡的人类历史新纪元。随后中国人民走</w:t>
      </w:r>
      <w:r w:rsidRPr="000566BD">
        <w:rPr>
          <w:rFonts w:asciiTheme="minorEastAsia" w:hAnsiTheme="minorEastAsia" w:hint="eastAsia"/>
          <w:sz w:val="24"/>
          <w:szCs w:val="24"/>
        </w:rPr>
        <w:lastRenderedPageBreak/>
        <w:t>上了无产阶级革命道路，建立了人民民主政权。</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Pr="000566BD">
        <w:rPr>
          <w:rFonts w:asciiTheme="minorEastAsia" w:hAnsiTheme="minorEastAsia"/>
          <w:sz w:val="24"/>
          <w:szCs w:val="24"/>
        </w:rPr>
        <w:t>欧洲三大工人运动</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B、工业革命</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C、俄国的“十月革命”的胜利</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D、《共产党宣言》的发表</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30、社会主义建设的基础是</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A经济    B、政治    C、大生产 </w:t>
      </w:r>
      <w:r w:rsidR="000F745A" w:rsidRPr="000566BD">
        <w:rPr>
          <w:rFonts w:asciiTheme="minorEastAsia" w:hAnsiTheme="minorEastAsia" w:hint="eastAsia"/>
          <w:sz w:val="24"/>
          <w:szCs w:val="24"/>
        </w:rPr>
        <w:t xml:space="preserve">   D、军事</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31、《共产党宣言》的基本思想是</w:t>
      </w:r>
      <w:r w:rsidR="00475EBB" w:rsidRPr="000566BD">
        <w:rPr>
          <w:rFonts w:asciiTheme="minorEastAsia" w:hAnsiTheme="minorEastAsia" w:hint="eastAsia"/>
          <w:sz w:val="24"/>
          <w:szCs w:val="24"/>
        </w:rPr>
        <w:t>（ B ）</w:t>
      </w:r>
      <w:r w:rsidRPr="000566BD">
        <w:rPr>
          <w:rFonts w:asciiTheme="minorEastAsia" w:hAnsiTheme="minorEastAsia" w:hint="eastAsia"/>
          <w:sz w:val="24"/>
          <w:szCs w:val="24"/>
        </w:rPr>
        <w:t>。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A、主要是对当时的无产阶级政党或者说共产主义同盟，来制定一份周详的理论和实践党章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B、每一个历史时代的经济生产以及由此产生的社会结构，是该时代政治的和精神的历史的基础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C、宣告现代资产阶级所有制的灭亡</w:t>
      </w:r>
    </w:p>
    <w:p w:rsidR="000F745A" w:rsidRPr="000566BD" w:rsidRDefault="000F745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D、以上答案均不正确</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32、资本主义对人类社会最重大历史性贡献是</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A、社会化大生产的确定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B、社会的变革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C、把个人所有制发展到了一个新的顶点</w:t>
      </w:r>
    </w:p>
    <w:p w:rsidR="000F745A" w:rsidRPr="000566BD" w:rsidRDefault="000F745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D、劳动人民翻身做主人</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33、《共产党宣言》是为</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 xml:space="preserve">而写的？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A、“共产主义同盟”  B、“社会主义同盟”   C、“资本主义同盟”</w:t>
      </w:r>
      <w:r w:rsidR="000F745A" w:rsidRPr="000566BD">
        <w:rPr>
          <w:rFonts w:asciiTheme="minorEastAsia" w:hAnsiTheme="minorEastAsia" w:hint="eastAsia"/>
          <w:sz w:val="24"/>
          <w:szCs w:val="24"/>
        </w:rPr>
        <w:t xml:space="preserve">   D、“</w:t>
      </w:r>
      <w:r w:rsidR="008605F2" w:rsidRPr="000566BD">
        <w:rPr>
          <w:rFonts w:asciiTheme="minorEastAsia" w:hAnsiTheme="minorEastAsia" w:hint="eastAsia"/>
          <w:sz w:val="24"/>
          <w:szCs w:val="24"/>
        </w:rPr>
        <w:t>封建主义同盟</w:t>
      </w:r>
      <w:r w:rsidR="000F745A" w:rsidRPr="000566BD">
        <w:rPr>
          <w:rFonts w:asciiTheme="minorEastAsia" w:hAnsiTheme="minorEastAsia" w:hint="eastAsia"/>
          <w:sz w:val="24"/>
          <w:szCs w:val="24"/>
        </w:rPr>
        <w:t>”</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34、《共产党宣言》是马克思主义学说第</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 xml:space="preserve">次完整的系统的阐述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 xml:space="preserve">A、1   B、2   C、3 </w:t>
      </w:r>
      <w:r w:rsidR="008605F2" w:rsidRPr="000566BD">
        <w:rPr>
          <w:rFonts w:asciiTheme="minorEastAsia" w:hAnsiTheme="minorEastAsia" w:hint="eastAsia"/>
          <w:sz w:val="24"/>
          <w:szCs w:val="24"/>
        </w:rPr>
        <w:t xml:space="preserve">   D、4</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35、“无产阶级的运动是绝大多数人的，为绝大多数人谋利益的独立的运动。”是在哪个宣言中写道的？</w:t>
      </w:r>
      <w:r w:rsidR="00475EBB" w:rsidRPr="000566BD">
        <w:rPr>
          <w:rFonts w:asciiTheme="minorEastAsia" w:hAnsiTheme="minorEastAsia" w:hint="eastAsia"/>
          <w:sz w:val="24"/>
          <w:szCs w:val="24"/>
        </w:rPr>
        <w:t>（ C ）</w:t>
      </w:r>
    </w:p>
    <w:p w:rsidR="008605F2"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A、《共产主义宣言》   B、《马克思主义宣言》     </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C、《共产党宣言》</w:t>
      </w:r>
      <w:r w:rsidR="008605F2" w:rsidRPr="000566BD">
        <w:rPr>
          <w:rFonts w:asciiTheme="minorEastAsia" w:hAnsiTheme="minorEastAsia" w:hint="eastAsia"/>
          <w:sz w:val="24"/>
          <w:szCs w:val="24"/>
        </w:rPr>
        <w:t xml:space="preserve">           D、《社会主义宣言》</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36、《宣言》最初用德文出版，它用这种文字在德国、英国和美国至少印过十二种不同的版本。第一个英译本是由（   ）翻译的，于（   ）在伦敦《红色共和党人》杂志上发表。A</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A、海伦•麦克法林  1850年   B、海伦•麦克法林士  1871年</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C、巴枯宁  1850年          D、巴枯宁  1871年</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37、“无产阶级用暴力推翻资产阶级而建立自己的统治。”是在哪本书中写到的？</w:t>
      </w:r>
      <w:r w:rsidR="00475EBB" w:rsidRPr="000566BD">
        <w:rPr>
          <w:rFonts w:asciiTheme="minorEastAsia" w:hAnsiTheme="minorEastAsia" w:hint="eastAsia"/>
          <w:sz w:val="24"/>
          <w:szCs w:val="24"/>
        </w:rPr>
        <w:t>（ B ）</w:t>
      </w:r>
    </w:p>
    <w:p w:rsidR="008605F2"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A、《中国共产党章程》    B、《共产党宣言》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C、《列宁传》</w:t>
      </w:r>
      <w:r w:rsidR="008605F2" w:rsidRPr="000566BD">
        <w:rPr>
          <w:rFonts w:asciiTheme="minorEastAsia" w:hAnsiTheme="minorEastAsia" w:hint="eastAsia"/>
          <w:sz w:val="24"/>
          <w:szCs w:val="24"/>
        </w:rPr>
        <w:t xml:space="preserve">                    D、《中国党政制度》</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38、一切所有制关系都是经历了经常的历史更替，经常的历史变更，在现代资产阶级社会里，共产党人要消灭</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 xml:space="preserve">。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A、资产阶级所有制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B、资产阶级公有制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C、资产阶级私有制</w:t>
      </w:r>
    </w:p>
    <w:p w:rsidR="008605F2" w:rsidRPr="000566BD" w:rsidRDefault="008605F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D、社会主义公有制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39、《共产党宣言》第一章中讲到，“封建的社会主义”发展地在</w:t>
      </w:r>
      <w:r w:rsidR="00475EBB" w:rsidRPr="000566BD">
        <w:rPr>
          <w:rFonts w:asciiTheme="minorEastAsia" w:hAnsiTheme="minorEastAsia" w:hint="eastAsia"/>
          <w:sz w:val="24"/>
          <w:szCs w:val="24"/>
        </w:rPr>
        <w:t xml:space="preserve">（ </w:t>
      </w:r>
      <w:r w:rsidR="008605F2" w:rsidRPr="000566BD">
        <w:rPr>
          <w:rFonts w:asciiTheme="minorEastAsia" w:hAnsiTheme="minorEastAsia" w:hint="eastAsia"/>
          <w:sz w:val="24"/>
          <w:szCs w:val="24"/>
        </w:rPr>
        <w:t>D</w:t>
      </w:r>
      <w:r w:rsidR="00475EBB" w:rsidRPr="000566BD">
        <w:rPr>
          <w:rFonts w:asciiTheme="minorEastAsia" w:hAnsiTheme="minorEastAsia" w:hint="eastAsia"/>
          <w:sz w:val="24"/>
          <w:szCs w:val="24"/>
        </w:rPr>
        <w:t xml:space="preserve"> ）</w:t>
      </w:r>
      <w:r w:rsidRPr="000566BD">
        <w:rPr>
          <w:rFonts w:asciiTheme="minorEastAsia" w:hAnsiTheme="minorEastAsia" w:hint="eastAsia"/>
          <w:sz w:val="24"/>
          <w:szCs w:val="24"/>
        </w:rPr>
        <w:t>国。</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A、</w:t>
      </w:r>
      <w:r w:rsidR="008605F2" w:rsidRPr="000566BD">
        <w:rPr>
          <w:rFonts w:asciiTheme="minorEastAsia" w:hAnsiTheme="minorEastAsia" w:hint="eastAsia"/>
          <w:sz w:val="24"/>
          <w:szCs w:val="24"/>
        </w:rPr>
        <w:t>俄</w:t>
      </w:r>
      <w:r w:rsidRPr="000566BD">
        <w:rPr>
          <w:rFonts w:asciiTheme="minorEastAsia" w:hAnsiTheme="minorEastAsia" w:hint="eastAsia"/>
          <w:sz w:val="24"/>
          <w:szCs w:val="24"/>
        </w:rPr>
        <w:t xml:space="preserve">    B、美     C、德</w:t>
      </w:r>
      <w:r w:rsidR="008605F2" w:rsidRPr="000566BD">
        <w:rPr>
          <w:rFonts w:asciiTheme="minorEastAsia" w:hAnsiTheme="minorEastAsia" w:hint="eastAsia"/>
          <w:sz w:val="24"/>
          <w:szCs w:val="24"/>
        </w:rPr>
        <w:t xml:space="preserve">         D、法</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40、《共产党宣言》的第一章是资产者和（ B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A、社会党人</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B、无产者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C、共产党人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D、共产者</w:t>
      </w:r>
      <w:r w:rsidRPr="000566BD">
        <w:rPr>
          <w:rFonts w:asciiTheme="minorEastAsia" w:hAnsiTheme="minorEastAsia"/>
          <w:sz w:val="24"/>
          <w:szCs w:val="24"/>
        </w:rPr>
        <w:t xml:space="preserve">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41、 《共产党宣言》在</w:t>
      </w:r>
      <w:r w:rsidR="00475EBB" w:rsidRPr="000566BD">
        <w:rPr>
          <w:rFonts w:asciiTheme="minorEastAsia" w:hAnsiTheme="minorEastAsia" w:hint="eastAsia"/>
          <w:sz w:val="24"/>
          <w:szCs w:val="24"/>
        </w:rPr>
        <w:t xml:space="preserve">（ </w:t>
      </w:r>
      <w:r w:rsidR="008605F2" w:rsidRPr="000566BD">
        <w:rPr>
          <w:rFonts w:asciiTheme="minorEastAsia" w:hAnsiTheme="minorEastAsia" w:hint="eastAsia"/>
          <w:sz w:val="24"/>
          <w:szCs w:val="24"/>
        </w:rPr>
        <w:t>D</w:t>
      </w:r>
      <w:r w:rsidR="00475EBB" w:rsidRPr="000566BD">
        <w:rPr>
          <w:rFonts w:asciiTheme="minorEastAsia" w:hAnsiTheme="minorEastAsia" w:hint="eastAsia"/>
          <w:sz w:val="24"/>
          <w:szCs w:val="24"/>
        </w:rPr>
        <w:t xml:space="preserve"> ）</w:t>
      </w:r>
      <w:r w:rsidRPr="000566BD">
        <w:rPr>
          <w:rFonts w:asciiTheme="minorEastAsia" w:hAnsiTheme="minorEastAsia" w:hint="eastAsia"/>
          <w:sz w:val="24"/>
          <w:szCs w:val="24"/>
        </w:rPr>
        <w:t xml:space="preserve">第一次以单印本发表    </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A、俄国   B、德国    C、</w:t>
      </w:r>
      <w:r w:rsidR="008605F2" w:rsidRPr="000566BD">
        <w:rPr>
          <w:rFonts w:asciiTheme="minorEastAsia" w:hAnsiTheme="minorEastAsia" w:hint="eastAsia"/>
          <w:sz w:val="24"/>
          <w:szCs w:val="24"/>
        </w:rPr>
        <w:t>巴黎    D、</w:t>
      </w:r>
      <w:r w:rsidRPr="000566BD">
        <w:rPr>
          <w:rFonts w:asciiTheme="minorEastAsia" w:hAnsiTheme="minorEastAsia" w:hint="eastAsia"/>
          <w:sz w:val="24"/>
          <w:szCs w:val="24"/>
        </w:rPr>
        <w:t>伦敦</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42、（ A ）</w:t>
      </w:r>
      <w:r w:rsidRPr="000566BD">
        <w:rPr>
          <w:rFonts w:asciiTheme="minorEastAsia" w:hAnsiTheme="minorEastAsia"/>
          <w:sz w:val="24"/>
          <w:szCs w:val="24"/>
        </w:rPr>
        <w:t>标志着无产阶级作物一个独立的政治力量登上历史舞台。</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Pr="000566BD">
        <w:rPr>
          <w:rFonts w:asciiTheme="minorEastAsia" w:hAnsiTheme="minorEastAsia"/>
          <w:sz w:val="24"/>
          <w:szCs w:val="24"/>
        </w:rPr>
        <w:t>欧洲三大工人运动</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B、工业革命</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C、俄国的“十月革命”</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D、《共产党宣言》的发表</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43、《共产党宣言》是国际共产主义运动第</w:t>
      </w:r>
      <w:r w:rsidR="00475EBB" w:rsidRPr="000566BD">
        <w:rPr>
          <w:rFonts w:asciiTheme="minorEastAsia" w:hAnsiTheme="minorEastAsia" w:hint="eastAsia"/>
          <w:sz w:val="24"/>
          <w:szCs w:val="24"/>
        </w:rPr>
        <w:t>（ A ）</w:t>
      </w:r>
      <w:proofErr w:type="gramStart"/>
      <w:r w:rsidRPr="000566BD">
        <w:rPr>
          <w:rFonts w:asciiTheme="minorEastAsia" w:hAnsiTheme="minorEastAsia" w:hint="eastAsia"/>
          <w:sz w:val="24"/>
          <w:szCs w:val="24"/>
        </w:rPr>
        <w:t>个</w:t>
      </w:r>
      <w:proofErr w:type="gramEnd"/>
      <w:r w:rsidRPr="000566BD">
        <w:rPr>
          <w:rFonts w:asciiTheme="minorEastAsia" w:hAnsiTheme="minorEastAsia" w:hint="eastAsia"/>
          <w:sz w:val="24"/>
          <w:szCs w:val="24"/>
        </w:rPr>
        <w:t xml:space="preserve">纲领性的文件？    </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A、</w:t>
      </w:r>
      <w:proofErr w:type="gramStart"/>
      <w:r w:rsidRPr="000566BD">
        <w:rPr>
          <w:rFonts w:asciiTheme="minorEastAsia" w:hAnsiTheme="minorEastAsia" w:hint="eastAsia"/>
          <w:sz w:val="24"/>
          <w:szCs w:val="24"/>
        </w:rPr>
        <w:t>一</w:t>
      </w:r>
      <w:proofErr w:type="gramEnd"/>
      <w:r w:rsidRPr="000566BD">
        <w:rPr>
          <w:rFonts w:asciiTheme="minorEastAsia" w:hAnsiTheme="minorEastAsia" w:hint="eastAsia"/>
          <w:sz w:val="24"/>
          <w:szCs w:val="24"/>
        </w:rPr>
        <w:t xml:space="preserve">          B、二           C、三</w:t>
      </w:r>
      <w:r w:rsidR="008605F2" w:rsidRPr="000566BD">
        <w:rPr>
          <w:rFonts w:asciiTheme="minorEastAsia" w:hAnsiTheme="minorEastAsia" w:hint="eastAsia"/>
          <w:sz w:val="24"/>
          <w:szCs w:val="24"/>
        </w:rPr>
        <w:t xml:space="preserve">     D、四</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44、《宣言》第一章中指出，资产阶级的历史作用不包括以下（ C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A、用商品意识取代了封建的意识形态</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B、开拓世界市场</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C、带领工人阶级走向历史舞台</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D、创造了惊人的生产力</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45、《共产党宣言》全书由序言和</w:t>
      </w:r>
      <w:r w:rsidR="00475EBB" w:rsidRPr="000566BD">
        <w:rPr>
          <w:rFonts w:asciiTheme="minorEastAsia" w:hAnsiTheme="minorEastAsia" w:hint="eastAsia"/>
          <w:sz w:val="24"/>
          <w:szCs w:val="24"/>
        </w:rPr>
        <w:t>（ B ）</w:t>
      </w:r>
      <w:r w:rsidRPr="000566BD">
        <w:rPr>
          <w:rFonts w:asciiTheme="minorEastAsia" w:hAnsiTheme="minorEastAsia" w:hint="eastAsia"/>
          <w:sz w:val="24"/>
          <w:szCs w:val="24"/>
        </w:rPr>
        <w:t>章组成。</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A、3          B、4            C、5</w:t>
      </w:r>
      <w:r w:rsidR="008605F2" w:rsidRPr="000566BD">
        <w:rPr>
          <w:rFonts w:asciiTheme="minorEastAsia" w:hAnsiTheme="minorEastAsia" w:hint="eastAsia"/>
          <w:sz w:val="24"/>
          <w:szCs w:val="24"/>
        </w:rPr>
        <w:t xml:space="preserve">         D、6</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46、《共产党宣言》的7篇序言中，前2篇是由两人共同编写，后5篇是由</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独自编写的。</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A、艾琳</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麦克法林           B、马克思          C、恩格斯</w:t>
      </w:r>
      <w:r w:rsidR="008605F2" w:rsidRPr="000566BD">
        <w:rPr>
          <w:rFonts w:asciiTheme="minorEastAsia" w:hAnsiTheme="minorEastAsia" w:hint="eastAsia"/>
          <w:sz w:val="24"/>
          <w:szCs w:val="24"/>
        </w:rPr>
        <w:t xml:space="preserve">       D、斯大林</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47、1847年11月，共产主义者同盟召开第二次代表大会。大会委托</w:t>
      </w:r>
      <w:r w:rsidR="00475EBB" w:rsidRPr="000566BD">
        <w:rPr>
          <w:rFonts w:asciiTheme="minorEastAsia" w:hAnsiTheme="minorEastAsia" w:hint="eastAsia"/>
          <w:sz w:val="24"/>
          <w:szCs w:val="24"/>
        </w:rPr>
        <w:t>（ C ）</w:t>
      </w:r>
      <w:r w:rsidRPr="000566BD">
        <w:rPr>
          <w:rFonts w:asciiTheme="minorEastAsia" w:hAnsiTheme="minorEastAsia" w:hint="eastAsia"/>
          <w:sz w:val="24"/>
          <w:szCs w:val="24"/>
        </w:rPr>
        <w:t>为同盟起草纲领。</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A、马克思           B、恩格斯         C、马克思和恩格斯</w:t>
      </w:r>
      <w:r w:rsidR="008605F2" w:rsidRPr="000566BD">
        <w:rPr>
          <w:rFonts w:asciiTheme="minorEastAsia" w:hAnsiTheme="minorEastAsia" w:hint="eastAsia"/>
          <w:sz w:val="24"/>
          <w:szCs w:val="24"/>
        </w:rPr>
        <w:t xml:space="preserve">       D、列宁</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48、以下不属于《共产党宣言》产生的历史条件的是：</w:t>
      </w:r>
      <w:r w:rsidR="00475EBB" w:rsidRPr="000566BD">
        <w:rPr>
          <w:rFonts w:asciiTheme="minorEastAsia" w:hAnsiTheme="minorEastAsia" w:hint="eastAsia"/>
          <w:sz w:val="24"/>
          <w:szCs w:val="24"/>
        </w:rPr>
        <w:t>（ A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A、1785年蒸汽机的改良</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B、1831和1834年的法国里昂个人起义。</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C、1836-1848年的英国宪章运动。</w:t>
      </w:r>
    </w:p>
    <w:p w:rsidR="008605F2" w:rsidRPr="000566BD" w:rsidRDefault="008605F2"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D、1825年开始的周期性的经济危机</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49、资产阶级在历史上曾经起过巨大的作用，同时它也具有极大的历史局限性。其中不包括：（D）</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A、它奉行殖民化政策，给殖民地半殖民地人民造成了深重的灾难。</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B、它用冷酷无情的金钱交易代替了封建宗法关系，却加剧了阶级矛盾。</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C、它用残酷的政治压迫和经济剥削促进了生产力的发展，但又造成了周期性的经济危机。</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D、它没有建立统一的民族国家，而且加强了对工人阶级和其他被压迫阶级的剥削和压迫。</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50、《共产党宣言》中，阐明无产阶级的伟大的世界历史使命的是第</w:t>
      </w:r>
      <w:r w:rsidR="00475EBB" w:rsidRPr="000566BD">
        <w:rPr>
          <w:rFonts w:asciiTheme="minorEastAsia" w:hAnsiTheme="minorEastAsia" w:hint="eastAsia"/>
          <w:sz w:val="24"/>
          <w:szCs w:val="24"/>
        </w:rPr>
        <w:t>（ A ）</w:t>
      </w:r>
      <w:r w:rsidRPr="000566BD">
        <w:rPr>
          <w:rFonts w:asciiTheme="minorEastAsia" w:hAnsiTheme="minorEastAsia" w:hint="eastAsia"/>
          <w:sz w:val="24"/>
          <w:szCs w:val="24"/>
        </w:rPr>
        <w:t>章。</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A、</w:t>
      </w:r>
      <w:proofErr w:type="gramStart"/>
      <w:r w:rsidRPr="000566BD">
        <w:rPr>
          <w:rFonts w:asciiTheme="minorEastAsia" w:hAnsiTheme="minorEastAsia" w:hint="eastAsia"/>
          <w:sz w:val="24"/>
          <w:szCs w:val="24"/>
        </w:rPr>
        <w:t>一</w:t>
      </w:r>
      <w:proofErr w:type="gramEnd"/>
      <w:r w:rsidRPr="000566BD">
        <w:rPr>
          <w:rFonts w:asciiTheme="minorEastAsia" w:hAnsiTheme="minorEastAsia" w:hint="eastAsia"/>
          <w:sz w:val="24"/>
          <w:szCs w:val="24"/>
        </w:rPr>
        <w:t xml:space="preserve">           B、二             C、三</w:t>
      </w:r>
      <w:r w:rsidR="008605F2" w:rsidRPr="000566BD">
        <w:rPr>
          <w:rFonts w:asciiTheme="minorEastAsia" w:hAnsiTheme="minorEastAsia" w:hint="eastAsia"/>
          <w:sz w:val="24"/>
          <w:szCs w:val="24"/>
        </w:rPr>
        <w:t xml:space="preserve">          D、四</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51、《宣言》中，马恩指出：“资产阶级的灭亡和无产阶级的胜利是同样（ A ）的。”</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A、不可避免</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B、不可对立</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C、不可相同</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D、不可一致</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52、</w:t>
      </w:r>
      <w:r w:rsidR="005C1424" w:rsidRPr="000566BD">
        <w:rPr>
          <w:rFonts w:asciiTheme="minorEastAsia" w:hAnsiTheme="minorEastAsia" w:hint="eastAsia"/>
          <w:sz w:val="24"/>
          <w:szCs w:val="24"/>
        </w:rPr>
        <w:t>共产党员既是工人阶级的有共产主义觉悟的先锋战士，又是劳动人民的普通一员，二者之间是</w:t>
      </w:r>
      <w:r w:rsidR="00D46234" w:rsidRPr="000566BD">
        <w:rPr>
          <w:rFonts w:asciiTheme="minorEastAsia" w:hAnsiTheme="minorEastAsia" w:hint="eastAsia"/>
          <w:sz w:val="24"/>
          <w:szCs w:val="24"/>
        </w:rPr>
        <w:t>（ B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矛盾的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统一的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对立的</w:t>
      </w:r>
    </w:p>
    <w:p w:rsidR="008605F2" w:rsidRPr="000566BD" w:rsidRDefault="008605F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D、互斥的</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53、</w:t>
      </w:r>
      <w:r w:rsidR="005C1424" w:rsidRPr="000566BD">
        <w:rPr>
          <w:rFonts w:asciiTheme="minorEastAsia" w:hAnsiTheme="minorEastAsia" w:hint="eastAsia"/>
          <w:sz w:val="24"/>
          <w:szCs w:val="24"/>
        </w:rPr>
        <w:t>正如</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说：“这</w:t>
      </w:r>
      <w:proofErr w:type="gramStart"/>
      <w:r w:rsidR="005C1424" w:rsidRPr="000566BD">
        <w:rPr>
          <w:rFonts w:asciiTheme="minorEastAsia" w:hAnsiTheme="minorEastAsia" w:hint="eastAsia"/>
          <w:sz w:val="24"/>
          <w:szCs w:val="24"/>
        </w:rPr>
        <w:t>部著</w:t>
      </w:r>
      <w:proofErr w:type="gramEnd"/>
      <w:r w:rsidR="005C1424" w:rsidRPr="000566BD">
        <w:rPr>
          <w:rFonts w:asciiTheme="minorEastAsia" w:hAnsiTheme="minorEastAsia" w:hint="eastAsia"/>
          <w:sz w:val="24"/>
          <w:szCs w:val="24"/>
        </w:rPr>
        <w:t xml:space="preserve">作以天才的透彻而鲜明的语言描述了新的世界观，即把社会生活领域也包括在内的彻底的唯物主义。”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马克思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斯大林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列宁</w:t>
      </w:r>
    </w:p>
    <w:p w:rsidR="008605F2" w:rsidRPr="000566BD" w:rsidRDefault="008605F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D、恩格斯</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54、</w:t>
      </w:r>
      <w:r w:rsidR="005C1424" w:rsidRPr="000566BD">
        <w:rPr>
          <w:rFonts w:asciiTheme="minorEastAsia" w:hAnsiTheme="minorEastAsia" w:hint="eastAsia"/>
          <w:sz w:val="24"/>
          <w:szCs w:val="24"/>
        </w:rPr>
        <w:t>人的本质在于</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 人能够改造世界     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 自私自利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 它是一切社会关系的总和</w:t>
      </w:r>
      <w:r w:rsidR="00955A10" w:rsidRPr="000566BD">
        <w:rPr>
          <w:rFonts w:asciiTheme="minorEastAsia" w:hAnsiTheme="minorEastAsia" w:hint="eastAsia"/>
          <w:sz w:val="24"/>
          <w:szCs w:val="24"/>
        </w:rPr>
        <w:t xml:space="preserve">      D、自主的思考</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55、</w:t>
      </w:r>
      <w:r w:rsidR="005C1424" w:rsidRPr="000566BD">
        <w:rPr>
          <w:rFonts w:asciiTheme="minorEastAsia" w:hAnsiTheme="minorEastAsia" w:hint="eastAsia"/>
          <w:sz w:val="24"/>
          <w:szCs w:val="24"/>
        </w:rPr>
        <w:t>巴黎公社的社会经济措施中，最能体现其阶级性的是</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监督铁路运输和军需生产</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民主选举公职人员</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没收逃亡资本家的工厂，交给工人合作社管理</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D、以上答案均不正确</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56、</w:t>
      </w:r>
      <w:r w:rsidR="005C1424" w:rsidRPr="000566BD">
        <w:rPr>
          <w:rFonts w:asciiTheme="minorEastAsia" w:hAnsiTheme="minorEastAsia" w:hint="eastAsia"/>
          <w:sz w:val="24"/>
          <w:szCs w:val="24"/>
        </w:rPr>
        <w:t>《共产党宣言》的灵魂是</w:t>
      </w:r>
      <w:r w:rsidR="00D46234" w:rsidRPr="000566BD">
        <w:rPr>
          <w:rFonts w:asciiTheme="minorEastAsia" w:hAnsiTheme="minorEastAsia" w:hint="eastAsia"/>
          <w:sz w:val="24"/>
          <w:szCs w:val="24"/>
        </w:rPr>
        <w:t xml:space="preserve">（ </w:t>
      </w:r>
      <w:r w:rsidR="00955A10" w:rsidRPr="000566BD">
        <w:rPr>
          <w:rFonts w:asciiTheme="minorEastAsia" w:hAnsiTheme="minorEastAsia" w:hint="eastAsia"/>
          <w:sz w:val="24"/>
          <w:szCs w:val="24"/>
        </w:rPr>
        <w:t>D</w:t>
      </w:r>
      <w:r w:rsidR="00D46234" w:rsidRPr="000566BD">
        <w:rPr>
          <w:rFonts w:asciiTheme="minorEastAsia" w:hAnsiTheme="minorEastAsia" w:hint="eastAsia"/>
          <w:sz w:val="24"/>
          <w:szCs w:val="24"/>
        </w:rPr>
        <w:t xml:space="preserve">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00955A10" w:rsidRPr="000566BD">
        <w:rPr>
          <w:rFonts w:asciiTheme="minorEastAsia" w:hAnsiTheme="minorEastAsia" w:hint="eastAsia"/>
          <w:sz w:val="24"/>
          <w:szCs w:val="24"/>
        </w:rPr>
        <w:t>唯心主义</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科学观</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辨证历史观</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D、唯物史观</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57、</w:t>
      </w:r>
      <w:r w:rsidR="005C1424" w:rsidRPr="000566BD">
        <w:rPr>
          <w:rFonts w:asciiTheme="minorEastAsia" w:hAnsiTheme="minorEastAsia" w:hint="eastAsia"/>
          <w:sz w:val="24"/>
          <w:szCs w:val="24"/>
        </w:rPr>
        <w:t>马克思主义的思想来源不包括</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德意志古典哲学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英国古典政治经济学</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中国儒家思想</w:t>
      </w:r>
    </w:p>
    <w:p w:rsidR="00955A10" w:rsidRPr="000566BD" w:rsidRDefault="00955A1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D、空想社会主义</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58、《共产党宣言》第一章中，不属于资本主义社会阶级斗争的特点的是：（ C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A、新阶级、新的压迫代替旧的压迫和对立</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B、阶级对立简单化</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C、阶级对立复杂化</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D、上述答案都属于</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59、</w:t>
      </w:r>
      <w:r w:rsidR="005C1424" w:rsidRPr="000566BD">
        <w:rPr>
          <w:rFonts w:asciiTheme="minorEastAsia" w:hAnsiTheme="minorEastAsia" w:hint="eastAsia"/>
          <w:sz w:val="24"/>
          <w:szCs w:val="24"/>
        </w:rPr>
        <w:t>实践作为检验真理的标准,既是确定的又是不确定的,其不确定性是因为</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有些真理根本无法通过实践来加以检验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任何实践检验都需要逻辑证明作为其补充的手段</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作为检验真理标准的社会实践是客观的又是发展的</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D、以上答案均不正确</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60、</w:t>
      </w:r>
      <w:r w:rsidR="005C1424" w:rsidRPr="000566BD">
        <w:rPr>
          <w:rFonts w:asciiTheme="minorEastAsia" w:hAnsiTheme="minorEastAsia" w:hint="eastAsia"/>
          <w:sz w:val="24"/>
          <w:szCs w:val="24"/>
        </w:rPr>
        <w:t>巴黎公社采取的带有无产阶级专政性质的措施主要有：</w:t>
      </w:r>
      <w:r w:rsidR="00D46234" w:rsidRPr="000566BD">
        <w:rPr>
          <w:rFonts w:asciiTheme="minorEastAsia" w:hAnsiTheme="minorEastAsia" w:hint="eastAsia"/>
          <w:sz w:val="24"/>
          <w:szCs w:val="24"/>
        </w:rPr>
        <w:t>（</w:t>
      </w:r>
      <w:r w:rsidR="00955A10" w:rsidRPr="000566BD">
        <w:rPr>
          <w:rFonts w:asciiTheme="minorEastAsia" w:hAnsiTheme="minorEastAsia" w:hint="eastAsia"/>
          <w:sz w:val="24"/>
          <w:szCs w:val="24"/>
        </w:rPr>
        <w:t xml:space="preserve"> D</w:t>
      </w:r>
      <w:r w:rsidR="00D46234" w:rsidRPr="000566BD">
        <w:rPr>
          <w:rFonts w:asciiTheme="minorEastAsia" w:hAnsiTheme="minorEastAsia" w:hint="eastAsia"/>
          <w:sz w:val="24"/>
          <w:szCs w:val="24"/>
        </w:rPr>
        <w:t xml:space="preserve">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①公社人员由民主选举产生②没收逃亡资本家的工厂，交给工人合作社管理③取消旧的国家机器，建立工人阶级自己的国家机构④工职人员年薪不得超过熟练工人的工资。</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①②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②</w:t>
      </w:r>
      <w:r w:rsidR="00955A10" w:rsidRPr="000566BD">
        <w:rPr>
          <w:rFonts w:asciiTheme="minorEastAsia" w:hAnsiTheme="minorEastAsia" w:hint="eastAsia"/>
          <w:sz w:val="24"/>
          <w:szCs w:val="24"/>
        </w:rPr>
        <w:t>③</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③④ </w:t>
      </w:r>
    </w:p>
    <w:p w:rsidR="00955A10" w:rsidRPr="000566BD" w:rsidRDefault="00955A1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D、②</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61、《共产党宣言》第一章中，资产阶级的发展中，经济的发展里，是（ A ）使现代大工业化替了工场手工业。</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A、工业革命的完成</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B、“地理大发现”，新航线的开通</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C、资本主义经济的全面发展</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D、欧洲的文艺复兴</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62、《宣言》第二章指出，资产阶级说：“消灭了（ D），一切活动就会停止，懒惰之风就会兴起”。</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A、共有制     B、公有制      C、所有制        D、私有制</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63、《宣言》第二章中，马恩指出：“消灭家庭！连极端的激进派也对共产党人的这种可耻的意图表示愤慨。”针对资产阶级攻击共产党要消灭家庭而这里要消灭的是（ C ）的家庭。</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A、共产者    B、工人阶级        C、资产者         D。农民阶级</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64、</w:t>
      </w:r>
      <w:r w:rsidR="005C1424" w:rsidRPr="000566BD">
        <w:rPr>
          <w:rFonts w:asciiTheme="minorEastAsia" w:hAnsiTheme="minorEastAsia" w:hint="eastAsia"/>
          <w:sz w:val="24"/>
          <w:szCs w:val="24"/>
        </w:rPr>
        <w:t>如果人们参观“巴黎公社墙”、观赏“公社战士英勇就义”图，其感受应不包括</w:t>
      </w:r>
      <w:r w:rsidR="00D46234" w:rsidRPr="000566BD">
        <w:rPr>
          <w:rFonts w:asciiTheme="minorEastAsia" w:hAnsiTheme="minorEastAsia" w:hint="eastAsia"/>
          <w:sz w:val="24"/>
          <w:szCs w:val="24"/>
        </w:rPr>
        <w:t>（ A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马克思主义诞生背景的特殊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公社战士的英勇不屈</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当年阶级矛盾的激烈</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D、无产阶级革命道路的曲折艰难</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65、</w:t>
      </w:r>
      <w:r w:rsidR="005C1424" w:rsidRPr="000566BD">
        <w:rPr>
          <w:rFonts w:asciiTheme="minorEastAsia" w:hAnsiTheme="minorEastAsia" w:hint="eastAsia"/>
          <w:sz w:val="24"/>
          <w:szCs w:val="24"/>
        </w:rPr>
        <w:t>马克思主义哲学是</w:t>
      </w:r>
      <w:r w:rsidR="00D46234" w:rsidRPr="000566BD">
        <w:rPr>
          <w:rFonts w:asciiTheme="minorEastAsia" w:hAnsiTheme="minorEastAsia" w:hint="eastAsia"/>
          <w:sz w:val="24"/>
          <w:szCs w:val="24"/>
        </w:rPr>
        <w:t>（ B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劳动人民的世界观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无产阶级的世界观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为全社会服务的世界观</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D、实质或灵魂的洗礼</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66、</w:t>
      </w:r>
      <w:r w:rsidR="005C1424" w:rsidRPr="000566BD">
        <w:rPr>
          <w:rFonts w:asciiTheme="minorEastAsia" w:hAnsiTheme="minorEastAsia" w:hint="eastAsia"/>
          <w:sz w:val="24"/>
          <w:szCs w:val="24"/>
        </w:rPr>
        <w:t>列宁称马克思、恩格斯是“19世纪人类三个最先进国家中三种主要思潮的继承人和天才的完成者。”这里“三个最先进国家”指的是</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英法美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英美德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英法德</w:t>
      </w:r>
    </w:p>
    <w:p w:rsidR="00955A10" w:rsidRPr="000566BD" w:rsidRDefault="00955A1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D、英美俄</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67、马克思恩格斯在《共产党宣言》中提到的“两个必然”不包括（ C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A、资本主义必然灭亡</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B、共产主义必然胜利</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C、共产主义必然迎来</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D、上述答案均不正确</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68、</w:t>
      </w:r>
      <w:r w:rsidR="005C1424" w:rsidRPr="000566BD">
        <w:rPr>
          <w:rFonts w:asciiTheme="minorEastAsia" w:hAnsiTheme="minorEastAsia" w:hint="eastAsia"/>
          <w:sz w:val="24"/>
          <w:szCs w:val="24"/>
        </w:rPr>
        <w:t>恩格斯认为，就表述未来社会新纪元的核心思想而言，除了这一命题没有更合适的了。这一命题是：</w:t>
      </w:r>
      <w:r w:rsidR="00D46234" w:rsidRPr="000566BD">
        <w:rPr>
          <w:rFonts w:asciiTheme="minorEastAsia" w:hAnsiTheme="minorEastAsia" w:hint="eastAsia"/>
          <w:sz w:val="24"/>
          <w:szCs w:val="24"/>
        </w:rPr>
        <w:t>（ A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每个人的自由发展是一切人的自由发展的条件。</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共产党人可以把自己的理论概括为一句话：消灭私有制。</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共产主义革命就是同传统的所有制关系实行最彻底的决裂。</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D、以上答案均不正确</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69、</w:t>
      </w:r>
      <w:r w:rsidR="005C1424" w:rsidRPr="000566BD">
        <w:rPr>
          <w:rFonts w:asciiTheme="minorEastAsia" w:hAnsiTheme="minorEastAsia" w:hint="eastAsia"/>
          <w:sz w:val="24"/>
          <w:szCs w:val="24"/>
        </w:rPr>
        <w:t>《共产党宣言》最后庄严号召：</w:t>
      </w:r>
      <w:r w:rsidR="00D46234" w:rsidRPr="000566BD">
        <w:rPr>
          <w:rFonts w:asciiTheme="minorEastAsia" w:hAnsiTheme="minorEastAsia" w:hint="eastAsia"/>
          <w:sz w:val="24"/>
          <w:szCs w:val="24"/>
        </w:rPr>
        <w:t>（ B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为实现共产主义而奋斗</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全世界无产者，联合起来</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共产党万岁</w:t>
      </w:r>
    </w:p>
    <w:p w:rsidR="00955A10" w:rsidRPr="000566BD" w:rsidRDefault="00955A1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D、共产主义万岁</w:t>
      </w:r>
      <w:r w:rsidR="00367500" w:rsidRPr="000566BD">
        <w:rPr>
          <w:rFonts w:asciiTheme="minorEastAsia" w:hAnsiTheme="minorEastAsia"/>
          <w:sz w:val="24"/>
          <w:szCs w:val="24"/>
        </w:rPr>
        <w:t xml:space="preserve">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70、《共产党宣言》中指出，阶级产生的条件不包括（ D  ）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A、生产力的发展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B、剩余产品的出现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C、私有制的出现</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D、生产工具的改进</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71、</w:t>
      </w:r>
      <w:r w:rsidR="005C1424" w:rsidRPr="000566BD">
        <w:rPr>
          <w:rFonts w:asciiTheme="minorEastAsia" w:hAnsiTheme="minorEastAsia" w:hint="eastAsia"/>
          <w:sz w:val="24"/>
          <w:szCs w:val="24"/>
        </w:rPr>
        <w:t>对待资本主义的物质和文化，共产党人应该</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坚决反对</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全盘接受</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去其糟粕 取其精华</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D、选择性吸收</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72、</w:t>
      </w:r>
      <w:r w:rsidR="005C1424" w:rsidRPr="000566BD">
        <w:rPr>
          <w:rFonts w:asciiTheme="minorEastAsia" w:hAnsiTheme="minorEastAsia" w:hint="eastAsia"/>
          <w:sz w:val="24"/>
          <w:szCs w:val="24"/>
        </w:rPr>
        <w:t>《共产党宣言》阐明了共产党的</w:t>
      </w:r>
      <w:r w:rsidR="00D46234" w:rsidRPr="000566BD">
        <w:rPr>
          <w:rFonts w:asciiTheme="minorEastAsia" w:hAnsiTheme="minorEastAsia" w:hint="eastAsia"/>
          <w:sz w:val="24"/>
          <w:szCs w:val="24"/>
        </w:rPr>
        <w:t xml:space="preserve">（ </w:t>
      </w:r>
      <w:r w:rsidR="00955A10" w:rsidRPr="000566BD">
        <w:rPr>
          <w:rFonts w:asciiTheme="minorEastAsia" w:hAnsiTheme="minorEastAsia" w:hint="eastAsia"/>
          <w:sz w:val="24"/>
          <w:szCs w:val="24"/>
        </w:rPr>
        <w:t>D</w:t>
      </w:r>
      <w:r w:rsidR="00D46234" w:rsidRPr="000566BD">
        <w:rPr>
          <w:rFonts w:asciiTheme="minorEastAsia" w:hAnsiTheme="minorEastAsia" w:hint="eastAsia"/>
          <w:sz w:val="24"/>
          <w:szCs w:val="24"/>
        </w:rPr>
        <w:t xml:space="preserve"> ）</w:t>
      </w:r>
      <w:r w:rsidR="005C1424" w:rsidRPr="000566BD">
        <w:rPr>
          <w:rFonts w:asciiTheme="minorEastAsia" w:hAnsiTheme="minorEastAsia" w:hint="eastAsia"/>
          <w:sz w:val="24"/>
          <w:szCs w:val="24"/>
        </w:rPr>
        <w:t>和策略原则。</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性质、</w:t>
      </w:r>
      <w:r w:rsidR="00955A10" w:rsidRPr="000566BD">
        <w:rPr>
          <w:rFonts w:asciiTheme="minorEastAsia" w:hAnsiTheme="minorEastAsia" w:hint="eastAsia"/>
          <w:sz w:val="24"/>
          <w:szCs w:val="24"/>
        </w:rPr>
        <w:t>实质</w:t>
      </w:r>
      <w:r w:rsidRPr="000566BD">
        <w:rPr>
          <w:rFonts w:asciiTheme="minorEastAsia" w:hAnsiTheme="minorEastAsia" w:hint="eastAsia"/>
          <w:sz w:val="24"/>
          <w:szCs w:val="24"/>
        </w:rPr>
        <w:t xml:space="preserve">、基本纲领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性质、本源、基本纲领</w:t>
      </w:r>
    </w:p>
    <w:p w:rsidR="00955A10"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实质、特点、基本纲领</w:t>
      </w:r>
    </w:p>
    <w:p w:rsidR="005C1424"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D、性质、特点、基本纲领</w:t>
      </w:r>
    </w:p>
    <w:p w:rsidR="001C266B"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73、</w:t>
      </w:r>
      <w:r w:rsidR="001C266B" w:rsidRPr="000566BD">
        <w:rPr>
          <w:rFonts w:asciiTheme="minorEastAsia" w:hAnsiTheme="minorEastAsia" w:hint="eastAsia"/>
          <w:sz w:val="24"/>
          <w:szCs w:val="24"/>
        </w:rPr>
        <w:t>1847年6月，正义者同盟在</w:t>
      </w:r>
      <w:r w:rsidR="00475EBB" w:rsidRPr="000566BD">
        <w:rPr>
          <w:rFonts w:asciiTheme="minorEastAsia" w:hAnsiTheme="minorEastAsia" w:hint="eastAsia"/>
          <w:sz w:val="24"/>
          <w:szCs w:val="24"/>
        </w:rPr>
        <w:t>（ C ）</w:t>
      </w:r>
      <w:r w:rsidR="001C266B" w:rsidRPr="000566BD">
        <w:rPr>
          <w:rFonts w:asciiTheme="minorEastAsia" w:hAnsiTheme="minorEastAsia" w:hint="eastAsia"/>
          <w:sz w:val="24"/>
          <w:szCs w:val="24"/>
        </w:rPr>
        <w:t>召开代表大会。 </w:t>
      </w:r>
    </w:p>
    <w:p w:rsidR="001C266B" w:rsidRPr="000566BD" w:rsidRDefault="001C266B"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巴黎</w:t>
      </w:r>
    </w:p>
    <w:p w:rsidR="001C266B" w:rsidRPr="000566BD" w:rsidRDefault="001C266B"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柏林</w:t>
      </w:r>
    </w:p>
    <w:p w:rsidR="005C1424" w:rsidRPr="000566BD" w:rsidRDefault="001C266B"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伦敦</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D、莫斯科</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74、</w:t>
      </w:r>
      <w:r w:rsidR="005C1424" w:rsidRPr="000566BD">
        <w:rPr>
          <w:rFonts w:asciiTheme="minorEastAsia" w:hAnsiTheme="minorEastAsia" w:hint="eastAsia"/>
          <w:sz w:val="24"/>
          <w:szCs w:val="24"/>
        </w:rPr>
        <w:t>卡尔•马克思</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B</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年5月5日出生于德国莱茵</w:t>
      </w:r>
      <w:proofErr w:type="gramStart"/>
      <w:r w:rsidR="005C1424" w:rsidRPr="000566BD">
        <w:rPr>
          <w:rFonts w:asciiTheme="minorEastAsia" w:hAnsiTheme="minorEastAsia" w:hint="eastAsia"/>
          <w:sz w:val="24"/>
          <w:szCs w:val="24"/>
        </w:rPr>
        <w:t>省摩塞</w:t>
      </w:r>
      <w:proofErr w:type="gramEnd"/>
      <w:r w:rsidR="005C1424" w:rsidRPr="000566BD">
        <w:rPr>
          <w:rFonts w:asciiTheme="minorEastAsia" w:hAnsiTheme="minorEastAsia" w:hint="eastAsia"/>
          <w:sz w:val="24"/>
          <w:szCs w:val="24"/>
        </w:rPr>
        <w:t>尔河畔特里尔城的一个犹太律师家庭。</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1838年</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1818年</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1828年</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D、1813年</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75、</w:t>
      </w:r>
      <w:r w:rsidR="005C1424" w:rsidRPr="000566BD">
        <w:rPr>
          <w:rFonts w:asciiTheme="minorEastAsia" w:hAnsiTheme="minorEastAsia" w:hint="eastAsia"/>
          <w:sz w:val="24"/>
          <w:szCs w:val="24"/>
        </w:rPr>
        <w:t>法国里昂工人运动提出了</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A</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的口号。</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 “</w:t>
      </w:r>
      <w:proofErr w:type="gramStart"/>
      <w:r w:rsidRPr="000566BD">
        <w:rPr>
          <w:rFonts w:asciiTheme="minorEastAsia" w:hAnsiTheme="minorEastAsia" w:hint="eastAsia"/>
          <w:sz w:val="24"/>
          <w:szCs w:val="24"/>
        </w:rPr>
        <w:t>不</w:t>
      </w:r>
      <w:proofErr w:type="gramEnd"/>
      <w:r w:rsidRPr="000566BD">
        <w:rPr>
          <w:rFonts w:asciiTheme="minorEastAsia" w:hAnsiTheme="minorEastAsia" w:hint="eastAsia"/>
          <w:sz w:val="24"/>
          <w:szCs w:val="24"/>
        </w:rPr>
        <w:t>共和，毋宁死”</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 “建立无产阶级政权”</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 “反对私有制社会”</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D、“反对公有制社会”</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76、</w:t>
      </w:r>
      <w:r w:rsidR="005C1424" w:rsidRPr="000566BD">
        <w:rPr>
          <w:rFonts w:asciiTheme="minorEastAsia" w:hAnsiTheme="minorEastAsia" w:hint="eastAsia"/>
          <w:sz w:val="24"/>
          <w:szCs w:val="24"/>
        </w:rPr>
        <w:t>资产阶级革命的爆发是因为</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A</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生产力的进步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封建势力的打击</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资产阶级的斗争性 </w:t>
      </w:r>
    </w:p>
    <w:p w:rsidR="00955A10" w:rsidRPr="000566BD" w:rsidRDefault="00955A1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D、封建主义的落后</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77、</w:t>
      </w:r>
      <w:r w:rsidR="005C1424" w:rsidRPr="000566BD">
        <w:rPr>
          <w:rFonts w:asciiTheme="minorEastAsia" w:hAnsiTheme="minorEastAsia" w:hint="eastAsia"/>
          <w:sz w:val="24"/>
          <w:szCs w:val="24"/>
        </w:rPr>
        <w:t>1842年10月马克思担任</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A</w:t>
      </w:r>
      <w:r w:rsidR="00F130B9" w:rsidRPr="000566BD">
        <w:rPr>
          <w:rFonts w:asciiTheme="minorEastAsia" w:hAnsiTheme="minorEastAsia" w:hint="eastAsia"/>
          <w:sz w:val="24"/>
          <w:szCs w:val="24"/>
        </w:rPr>
        <w:t>）</w:t>
      </w:r>
      <w:r w:rsidR="005C1424" w:rsidRPr="000566BD">
        <w:rPr>
          <w:rFonts w:asciiTheme="minorEastAsia" w:hAnsiTheme="minorEastAsia" w:hint="eastAsia"/>
          <w:sz w:val="24"/>
          <w:szCs w:val="24"/>
        </w:rPr>
        <w:t>主编，在此期间，他发表一系列抨击普鲁士专制制度，揭露国家的阶级本质，批判黑格尔的唯心主义哲学。</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《莱茵报》</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《泰晤士报》</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《卫报》</w:t>
      </w:r>
    </w:p>
    <w:p w:rsidR="00DB03B4" w:rsidRPr="000566BD" w:rsidRDefault="00DB03B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D、《纽约报》</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78、</w:t>
      </w:r>
      <w:r w:rsidR="005C1424" w:rsidRPr="000566BD">
        <w:rPr>
          <w:rFonts w:asciiTheme="minorEastAsia" w:hAnsiTheme="minorEastAsia" w:hint="eastAsia"/>
          <w:sz w:val="24"/>
          <w:szCs w:val="24"/>
        </w:rPr>
        <w:t>世界上第一个无产阶级政党的第一部组织章程，是</w:t>
      </w:r>
      <w:r w:rsidR="00D46234" w:rsidRPr="000566BD">
        <w:rPr>
          <w:rFonts w:asciiTheme="minorEastAsia" w:hAnsiTheme="minorEastAsia" w:hint="eastAsia"/>
          <w:sz w:val="24"/>
          <w:szCs w:val="24"/>
        </w:rPr>
        <w:t xml:space="preserve">（ </w:t>
      </w:r>
      <w:r w:rsidR="00E0387F" w:rsidRPr="000566BD">
        <w:rPr>
          <w:rFonts w:asciiTheme="minorEastAsia" w:hAnsiTheme="minorEastAsia" w:hint="eastAsia"/>
          <w:sz w:val="24"/>
          <w:szCs w:val="24"/>
        </w:rPr>
        <w:t xml:space="preserve"> C</w:t>
      </w:r>
      <w:r w:rsidR="00D46234" w:rsidRPr="000566BD">
        <w:rPr>
          <w:rFonts w:asciiTheme="minorEastAsia" w:hAnsiTheme="minorEastAsia" w:hint="eastAsia"/>
          <w:sz w:val="24"/>
          <w:szCs w:val="24"/>
        </w:rPr>
        <w:t xml:space="preserve">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A</w:t>
      </w:r>
      <w:r w:rsidR="00EF3251" w:rsidRPr="000566BD">
        <w:rPr>
          <w:rFonts w:asciiTheme="minorEastAsia" w:hAnsiTheme="minorEastAsia" w:hint="eastAsia"/>
          <w:sz w:val="24"/>
          <w:szCs w:val="24"/>
        </w:rPr>
        <w:t>、</w:t>
      </w:r>
      <w:r w:rsidR="00DB03B4" w:rsidRPr="000566BD">
        <w:rPr>
          <w:rFonts w:asciiTheme="minorEastAsia" w:hAnsiTheme="minorEastAsia" w:hint="eastAsia"/>
          <w:sz w:val="24"/>
          <w:szCs w:val="24"/>
        </w:rPr>
        <w:t>共产主义章程</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俄国社会民主工党章程 </w:t>
      </w:r>
    </w:p>
    <w:p w:rsidR="00DB03B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共产主义者同盟章程</w:t>
      </w:r>
    </w:p>
    <w:p w:rsidR="005C1424" w:rsidRPr="000566BD" w:rsidRDefault="00DB03B4"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D、国际工人协会共同章程</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79、无产阶级是资本主义的掘墓人和共产主义的建设者，现阶段（ A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A、难以实现</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B、可以实现</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C、很容易实现</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D、已经实现</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80、</w:t>
      </w:r>
      <w:r w:rsidR="005C1424" w:rsidRPr="000566BD">
        <w:rPr>
          <w:rFonts w:asciiTheme="minorEastAsia" w:hAnsiTheme="minorEastAsia" w:hint="eastAsia"/>
          <w:sz w:val="24"/>
          <w:szCs w:val="24"/>
        </w:rPr>
        <w:t>《共产党宣言》涉及的内容不包括</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马克思主义哲学、经济学</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社会主义学、政治学</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历史学、民俗学</w:t>
      </w:r>
    </w:p>
    <w:p w:rsidR="00DB03B4" w:rsidRPr="000566BD" w:rsidRDefault="00DB03B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D、马克思主义哲学、社会主义学</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81、</w:t>
      </w:r>
      <w:r w:rsidR="005C1424" w:rsidRPr="000566BD">
        <w:rPr>
          <w:rFonts w:asciiTheme="minorEastAsia" w:hAnsiTheme="minorEastAsia" w:hint="eastAsia"/>
          <w:sz w:val="24"/>
          <w:szCs w:val="24"/>
        </w:rPr>
        <w:t>《共产党宣言》的主要内容不包括</w:t>
      </w:r>
      <w:r w:rsidR="00D46234" w:rsidRPr="000566BD">
        <w:rPr>
          <w:rFonts w:asciiTheme="minorEastAsia" w:hAnsiTheme="minorEastAsia" w:hint="eastAsia"/>
          <w:sz w:val="24"/>
          <w:szCs w:val="24"/>
        </w:rPr>
        <w:t>（ B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肯定了资本主义在历史上的积极作用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主张建立和谐制度</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预言资本主义必将被共产主义取代 </w:t>
      </w:r>
    </w:p>
    <w:p w:rsidR="00DB03B4" w:rsidRPr="000566BD" w:rsidRDefault="00DB03B4"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D、以上答案均不正确</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82、下列说法正确的是：（ A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A、1848年2月24日，《共产党宣言》在伦敦单行本公开正式出版，并宣布用英文、法文等公布于</w:t>
      </w:r>
      <w:proofErr w:type="gramStart"/>
      <w:r w:rsidRPr="000566BD">
        <w:rPr>
          <w:rFonts w:asciiTheme="minorEastAsia" w:hAnsiTheme="minorEastAsia" w:hint="eastAsia"/>
          <w:sz w:val="24"/>
          <w:szCs w:val="24"/>
        </w:rPr>
        <w:t>世</w:t>
      </w:r>
      <w:proofErr w:type="gramEnd"/>
      <w:r w:rsidRPr="000566BD">
        <w:rPr>
          <w:rFonts w:asciiTheme="minorEastAsia" w:hAnsiTheme="minorEastAsia" w:hint="eastAsia"/>
          <w:sz w:val="24"/>
          <w:szCs w:val="24"/>
        </w:rPr>
        <w:t>。</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B、《宣言》指出，阶级斗争的历史作用表现在它是生产关系发展的根本动力。</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C、《共产党宣言》是完全正确的理论体系。</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D、上述答案均不正确</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83、</w:t>
      </w:r>
      <w:r w:rsidR="00D46234" w:rsidRPr="000566BD">
        <w:rPr>
          <w:rFonts w:asciiTheme="minorEastAsia" w:hAnsiTheme="minorEastAsia" w:hint="eastAsia"/>
          <w:sz w:val="24"/>
          <w:szCs w:val="24"/>
        </w:rPr>
        <w:t xml:space="preserve">（ </w:t>
      </w:r>
      <w:r w:rsidR="00DB03B4" w:rsidRPr="000566BD">
        <w:rPr>
          <w:rFonts w:asciiTheme="minorEastAsia" w:hAnsiTheme="minorEastAsia" w:hint="eastAsia"/>
          <w:sz w:val="24"/>
          <w:szCs w:val="24"/>
        </w:rPr>
        <w:t>D</w:t>
      </w:r>
      <w:r w:rsidR="00D46234" w:rsidRPr="000566BD">
        <w:rPr>
          <w:rFonts w:asciiTheme="minorEastAsia" w:hAnsiTheme="minorEastAsia" w:hint="eastAsia"/>
          <w:sz w:val="24"/>
          <w:szCs w:val="24"/>
        </w:rPr>
        <w:t xml:space="preserve"> ）</w:t>
      </w:r>
      <w:r w:rsidR="005C1424" w:rsidRPr="000566BD">
        <w:rPr>
          <w:rFonts w:asciiTheme="minorEastAsia" w:hAnsiTheme="minorEastAsia" w:hint="eastAsia"/>
          <w:sz w:val="24"/>
          <w:szCs w:val="24"/>
        </w:rPr>
        <w:t>是建设社会主义的中心任务。</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00DB03B4" w:rsidRPr="000566BD">
        <w:rPr>
          <w:rFonts w:asciiTheme="minorEastAsia" w:hAnsiTheme="minorEastAsia" w:hint="eastAsia"/>
          <w:sz w:val="24"/>
          <w:szCs w:val="24"/>
        </w:rPr>
        <w:t>消灭所有制</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阶级斗争</w:t>
      </w:r>
    </w:p>
    <w:p w:rsidR="00DB03B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消灭私有制</w:t>
      </w:r>
    </w:p>
    <w:p w:rsidR="005C1424" w:rsidRPr="000566BD" w:rsidRDefault="00DB03B4"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D、发展生产力</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84、下列说法错误的是：（ C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A、《共产党宣言》第一章阐述了马克思主义阶级斗争理论，分析了资本主义社会的阶级斗争状况。</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B、资产阶级为了追求利润，在竞争中胜出，不得不对生产工具不断进行变革，从而推动了生产力的巨大发展。</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C、19世纪60年代西欧自然科学的长足进步为《宣言》的产生提供了自然科学前提。</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D、《宣言》的序言共有7篇。</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85、</w:t>
      </w:r>
      <w:r w:rsidR="005C1424" w:rsidRPr="000566BD">
        <w:rPr>
          <w:rFonts w:asciiTheme="minorEastAsia" w:hAnsiTheme="minorEastAsia" w:hint="eastAsia"/>
          <w:sz w:val="24"/>
          <w:szCs w:val="24"/>
        </w:rPr>
        <w:t>巴黎公社是国际工人运动史上的伟大创举，主要表现在</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废除了旧的军队、警察、法庭、议会</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规定公职人员的工资不得超过一个熟练工人的工资</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建立工人阶级自己的军队、治安、司法、立法机构</w:t>
      </w:r>
    </w:p>
    <w:p w:rsidR="00DB03B4" w:rsidRPr="000566BD" w:rsidRDefault="00DB03B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D、以上答案均不正确</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86、</w:t>
      </w:r>
      <w:r w:rsidR="005C1424" w:rsidRPr="000566BD">
        <w:rPr>
          <w:rFonts w:asciiTheme="minorEastAsia" w:hAnsiTheme="minorEastAsia" w:hint="eastAsia"/>
          <w:sz w:val="24"/>
          <w:szCs w:val="24"/>
        </w:rPr>
        <w:t>巴黎公社失败的根本原因是</w:t>
      </w:r>
      <w:r w:rsidR="00D46234" w:rsidRPr="000566BD">
        <w:rPr>
          <w:rFonts w:asciiTheme="minorEastAsia" w:hAnsiTheme="minorEastAsia" w:hint="eastAsia"/>
          <w:sz w:val="24"/>
          <w:szCs w:val="24"/>
        </w:rPr>
        <w:t>（ C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人类历史上第一个无产阶级政权，缺乏经验</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没有发动广大农民，建立工农联盟</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资本主义上升发展是当时世界进步潮</w:t>
      </w:r>
    </w:p>
    <w:p w:rsidR="00DB03B4" w:rsidRPr="000566BD" w:rsidRDefault="00DB03B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D、共产主义者的党性还不成熟</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87、</w:t>
      </w:r>
      <w:r w:rsidR="005C1424" w:rsidRPr="000566BD">
        <w:rPr>
          <w:rFonts w:asciiTheme="minorEastAsia" w:hAnsiTheme="minorEastAsia" w:hint="eastAsia"/>
          <w:sz w:val="24"/>
          <w:szCs w:val="24"/>
        </w:rPr>
        <w:t>1871年巴黎公社革命属于</w:t>
      </w:r>
      <w:r w:rsidR="00D46234" w:rsidRPr="000566BD">
        <w:rPr>
          <w:rFonts w:asciiTheme="minorEastAsia" w:hAnsiTheme="minorEastAsia" w:hint="eastAsia"/>
          <w:sz w:val="24"/>
          <w:szCs w:val="24"/>
        </w:rPr>
        <w:t xml:space="preserve">（ </w:t>
      </w:r>
      <w:r w:rsidR="00DB03B4" w:rsidRPr="000566BD">
        <w:rPr>
          <w:rFonts w:asciiTheme="minorEastAsia" w:hAnsiTheme="minorEastAsia" w:hint="eastAsia"/>
          <w:sz w:val="24"/>
          <w:szCs w:val="24"/>
        </w:rPr>
        <w:t>D</w:t>
      </w:r>
      <w:r w:rsidR="00D46234" w:rsidRPr="000566BD">
        <w:rPr>
          <w:rFonts w:asciiTheme="minorEastAsia" w:hAnsiTheme="minorEastAsia" w:hint="eastAsia"/>
          <w:sz w:val="24"/>
          <w:szCs w:val="24"/>
        </w:rPr>
        <w:t xml:space="preserve">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00DB03B4" w:rsidRPr="000566BD">
        <w:rPr>
          <w:rFonts w:asciiTheme="minorEastAsia" w:hAnsiTheme="minorEastAsia" w:hint="eastAsia"/>
          <w:sz w:val="24"/>
          <w:szCs w:val="24"/>
        </w:rPr>
        <w:t>有组织</w:t>
      </w:r>
      <w:r w:rsidRPr="000566BD">
        <w:rPr>
          <w:rFonts w:asciiTheme="minorEastAsia" w:hAnsiTheme="minorEastAsia" w:hint="eastAsia"/>
          <w:sz w:val="24"/>
          <w:szCs w:val="24"/>
        </w:rPr>
        <w:t xml:space="preserve">的武装斗争和政治斗争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自觉的武装斗争和政治斗争</w:t>
      </w:r>
    </w:p>
    <w:p w:rsidR="00DB03B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有纲领的武装斗争和政治斗争</w:t>
      </w:r>
    </w:p>
    <w:p w:rsidR="005C1424" w:rsidRPr="000566BD" w:rsidRDefault="00DB03B4"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D、突发的武装斗争和政治斗争</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88、无产阶级政党的组织纪律是无产阶级阶级性的集中表现，是建立在（ D ）基础之上、通过党员高度的自觉性来体现的。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A、民主专政制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B、权利高度集中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C、完全自愿</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D、民主集中制</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89、</w:t>
      </w:r>
      <w:r w:rsidR="005C1424" w:rsidRPr="000566BD">
        <w:rPr>
          <w:rFonts w:asciiTheme="minorEastAsia" w:hAnsiTheme="minorEastAsia" w:hint="eastAsia"/>
          <w:sz w:val="24"/>
          <w:szCs w:val="24"/>
        </w:rPr>
        <w:t>《共产党宣言》的发表标志着</w:t>
      </w:r>
      <w:r w:rsidR="00D46234" w:rsidRPr="000566BD">
        <w:rPr>
          <w:rFonts w:asciiTheme="minorEastAsia" w:hAnsiTheme="minorEastAsia" w:hint="eastAsia"/>
          <w:sz w:val="24"/>
          <w:szCs w:val="24"/>
        </w:rPr>
        <w:t>（ A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科学社会主义的诞生</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社会主义制度的建立</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马克思主义的成熟</w:t>
      </w:r>
    </w:p>
    <w:p w:rsidR="00DB03B4" w:rsidRPr="000566BD" w:rsidRDefault="00DB03B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D、共产主义社会的到来</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90、</w:t>
      </w:r>
      <w:r w:rsidR="005C1424" w:rsidRPr="000566BD">
        <w:rPr>
          <w:rFonts w:asciiTheme="minorEastAsia" w:hAnsiTheme="minorEastAsia" w:hint="eastAsia"/>
          <w:sz w:val="24"/>
          <w:szCs w:val="24"/>
        </w:rPr>
        <w:t>马克思、恩格斯在创作《共产党宣言》前积极投身于火热的革命实践其中不包括</w:t>
      </w:r>
      <w:r w:rsidR="00D46234" w:rsidRPr="000566BD">
        <w:rPr>
          <w:rFonts w:asciiTheme="minorEastAsia" w:hAnsiTheme="minorEastAsia" w:hint="eastAsia"/>
          <w:sz w:val="24"/>
          <w:szCs w:val="24"/>
        </w:rPr>
        <w:t xml:space="preserve">（ </w:t>
      </w:r>
      <w:r w:rsidR="009864DE" w:rsidRPr="000566BD">
        <w:rPr>
          <w:rFonts w:asciiTheme="minorEastAsia" w:hAnsiTheme="minorEastAsia" w:hint="eastAsia"/>
          <w:sz w:val="24"/>
          <w:szCs w:val="24"/>
        </w:rPr>
        <w:t>A</w:t>
      </w:r>
      <w:r w:rsidR="00D46234" w:rsidRPr="000566BD">
        <w:rPr>
          <w:rFonts w:asciiTheme="minorEastAsia" w:hAnsiTheme="minorEastAsia" w:hint="eastAsia"/>
          <w:sz w:val="24"/>
          <w:szCs w:val="24"/>
        </w:rPr>
        <w:t xml:space="preserve">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 xml:space="preserve">创建巴黎公社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创建共产主义通讯委员会</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对正义者同盟进行改组</w:t>
      </w:r>
    </w:p>
    <w:p w:rsidR="00DB03B4" w:rsidRPr="000566BD" w:rsidRDefault="00DB03B4"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lastRenderedPageBreak/>
        <w:t>D、以上答案均不正确</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91、马克思主义哲学即（ A ）。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A．辩证唯物主义和历史唯物主义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B．人本主义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C、唯心主义</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D、辩证主义</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92、《共产党宣言》俄文第一版由（D）翻译</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A、陈望道 B、列宁 C、恩格斯 D、巴枯宁</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93、</w:t>
      </w:r>
      <w:r w:rsidR="005C1424" w:rsidRPr="000566BD">
        <w:rPr>
          <w:rFonts w:asciiTheme="minorEastAsia" w:hAnsiTheme="minorEastAsia" w:hint="eastAsia"/>
          <w:sz w:val="24"/>
          <w:szCs w:val="24"/>
        </w:rPr>
        <w:t>恩格斯所说的“贯穿《共产党宣言》的基本思想”，其主要内容可以简单地概括为：</w:t>
      </w:r>
      <w:r w:rsidR="00D46234" w:rsidRPr="000566BD">
        <w:rPr>
          <w:rFonts w:asciiTheme="minorEastAsia" w:hAnsiTheme="minorEastAsia" w:hint="eastAsia"/>
          <w:sz w:val="24"/>
          <w:szCs w:val="24"/>
        </w:rPr>
        <w:t xml:space="preserve">（ </w:t>
      </w:r>
      <w:r w:rsidR="00DB03B4" w:rsidRPr="000566BD">
        <w:rPr>
          <w:rFonts w:asciiTheme="minorEastAsia" w:hAnsiTheme="minorEastAsia" w:hint="eastAsia"/>
          <w:sz w:val="24"/>
          <w:szCs w:val="24"/>
        </w:rPr>
        <w:t>D</w:t>
      </w:r>
      <w:r w:rsidR="00D46234" w:rsidRPr="000566BD">
        <w:rPr>
          <w:rFonts w:asciiTheme="minorEastAsia" w:hAnsiTheme="minorEastAsia" w:hint="eastAsia"/>
          <w:sz w:val="24"/>
          <w:szCs w:val="24"/>
        </w:rPr>
        <w:t xml:space="preserve">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00DB03B4" w:rsidRPr="000566BD">
        <w:rPr>
          <w:rFonts w:asciiTheme="minorEastAsia" w:hAnsiTheme="minorEastAsia" w:hint="eastAsia"/>
          <w:sz w:val="24"/>
          <w:szCs w:val="24"/>
        </w:rPr>
        <w:t>唯心主义</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剩余价值学说 </w:t>
      </w:r>
    </w:p>
    <w:p w:rsidR="00DB03B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实践哲学</w:t>
      </w:r>
    </w:p>
    <w:p w:rsidR="005C1424" w:rsidRPr="000566BD" w:rsidRDefault="00DB03B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D、唯物史观</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94、</w:t>
      </w:r>
      <w:r w:rsidR="005C1424" w:rsidRPr="000566BD">
        <w:rPr>
          <w:rFonts w:asciiTheme="minorEastAsia" w:hAnsiTheme="minorEastAsia" w:hint="eastAsia"/>
          <w:sz w:val="24"/>
          <w:szCs w:val="24"/>
        </w:rPr>
        <w:t xml:space="preserve">列宁曾经指出：为了保证党内团结，为了保证党的工作的集中化，还需要有组织上的统一，而这种统一在一个多少超出了家庭式的小组范围的党里面，如果没有正式规定的 </w:t>
      </w:r>
      <w:r w:rsidR="00D46234" w:rsidRPr="000566BD">
        <w:rPr>
          <w:rFonts w:asciiTheme="minorEastAsia" w:hAnsiTheme="minorEastAsia" w:hint="eastAsia"/>
          <w:sz w:val="24"/>
          <w:szCs w:val="24"/>
        </w:rPr>
        <w:t>（ B ）</w:t>
      </w:r>
      <w:r w:rsidR="005C1424" w:rsidRPr="000566BD">
        <w:rPr>
          <w:rFonts w:asciiTheme="minorEastAsia" w:hAnsiTheme="minorEastAsia" w:hint="eastAsia"/>
          <w:sz w:val="24"/>
          <w:szCs w:val="24"/>
        </w:rPr>
        <w:t>，没有少数服从多数的原则，没有部分服从整体的原则，那简直是不可想象的。</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民主集中制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党章 </w:t>
      </w:r>
    </w:p>
    <w:p w:rsidR="00D86A7A"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党内规定</w:t>
      </w:r>
    </w:p>
    <w:p w:rsidR="00DB03B4" w:rsidRPr="000566BD" w:rsidRDefault="00DB03B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D、党政制度</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95、</w:t>
      </w:r>
      <w:r w:rsidR="005C1424" w:rsidRPr="000566BD">
        <w:rPr>
          <w:rFonts w:asciiTheme="minorEastAsia" w:hAnsiTheme="minorEastAsia" w:hint="eastAsia"/>
          <w:sz w:val="24"/>
          <w:szCs w:val="24"/>
        </w:rPr>
        <w:t>下列哪项不是空想社会主义产生的历史背景</w:t>
      </w:r>
      <w:r w:rsidR="00D46234" w:rsidRPr="000566BD">
        <w:rPr>
          <w:rFonts w:asciiTheme="minorEastAsia" w:hAnsiTheme="minorEastAsia" w:hint="eastAsia"/>
          <w:sz w:val="24"/>
          <w:szCs w:val="24"/>
        </w:rPr>
        <w:t>（ B ）</w:t>
      </w:r>
      <w:r w:rsidR="005C1424" w:rsidRPr="000566BD">
        <w:rPr>
          <w:rFonts w:asciiTheme="minorEastAsia" w:hAnsiTheme="minorEastAsia" w:hint="eastAsia"/>
          <w:sz w:val="24"/>
          <w:szCs w:val="24"/>
        </w:rPr>
        <w:t>。</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工业革命的发展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资本主义已过渡到帝国主义阶段</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西欧社会贫富分化明显</w:t>
      </w:r>
    </w:p>
    <w:p w:rsidR="00DB03B4" w:rsidRPr="000566BD" w:rsidRDefault="00DB03B4"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D、工人阶级生活非常悲惨</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96、《共产党宣言》英文版序言为（B）篇序言，于（）年发表。</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A、4  1882  B、4  1888  C、2  1882  D、2  1888</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97、表明马克思主义与国际工人运动相结合的事件是（ C ）。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A、《共产党宣言》的发表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B、欧洲的三大工人运动    </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C、国际工人协会的成立</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D、英国工业革命</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98、</w:t>
      </w:r>
      <w:r w:rsidR="005C1424" w:rsidRPr="000566BD">
        <w:rPr>
          <w:rFonts w:asciiTheme="minorEastAsia" w:hAnsiTheme="minorEastAsia" w:hint="eastAsia"/>
          <w:sz w:val="24"/>
          <w:szCs w:val="24"/>
        </w:rPr>
        <w:t>法国里昂工人起义提出：“我们只有一个口号‘人人自由平等！’”英国宪章运动请愿书提出：“我们竭尽自由人的义务，就应享受自由人的权利。我们要求普遍选举。”这些要求表明</w:t>
      </w:r>
      <w:r w:rsidR="00D46234" w:rsidRPr="000566BD">
        <w:rPr>
          <w:rFonts w:asciiTheme="minorEastAsia" w:hAnsiTheme="minorEastAsia" w:hint="eastAsia"/>
          <w:sz w:val="24"/>
          <w:szCs w:val="24"/>
        </w:rPr>
        <w:t>（ C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①带有空想社会主义色彩②当时工人的要求还没有超出资产阶级民主主义的范畴③推翻资产阶级统治建立无产阶级专政已提上日程④无产阶级已成为独立的政治力量</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①③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②③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F3251" w:rsidRPr="000566BD">
        <w:rPr>
          <w:rFonts w:asciiTheme="minorEastAsia" w:hAnsiTheme="minorEastAsia" w:hint="eastAsia"/>
          <w:sz w:val="24"/>
          <w:szCs w:val="24"/>
        </w:rPr>
        <w:t>、</w:t>
      </w:r>
      <w:r w:rsidRPr="000566BD">
        <w:rPr>
          <w:rFonts w:asciiTheme="minorEastAsia" w:hAnsiTheme="minorEastAsia" w:hint="eastAsia"/>
          <w:sz w:val="24"/>
          <w:szCs w:val="24"/>
        </w:rPr>
        <w:t xml:space="preserve">②④ </w:t>
      </w:r>
    </w:p>
    <w:p w:rsidR="009864DE" w:rsidRPr="000566BD" w:rsidRDefault="009864DE"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D、③④</w:t>
      </w:r>
    </w:p>
    <w:p w:rsidR="005C1424" w:rsidRPr="000566BD" w:rsidRDefault="00D86A7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99</w:t>
      </w:r>
      <w:r w:rsidR="005C1424" w:rsidRPr="000566BD">
        <w:rPr>
          <w:rFonts w:asciiTheme="minorEastAsia" w:hAnsiTheme="minorEastAsia" w:hint="eastAsia"/>
          <w:sz w:val="24"/>
          <w:szCs w:val="24"/>
        </w:rPr>
        <w:t>、《共产党宣言》被美国教育部门指定为美国中学生必读十五本书之一，下列关于这部书的说法，正确的是</w:t>
      </w:r>
      <w:r w:rsidR="00D46234" w:rsidRPr="000566BD">
        <w:rPr>
          <w:rFonts w:asciiTheme="minorEastAsia" w:hAnsiTheme="minorEastAsia" w:hint="eastAsia"/>
          <w:sz w:val="24"/>
          <w:szCs w:val="24"/>
        </w:rPr>
        <w:t>（ B ）</w:t>
      </w:r>
    </w:p>
    <w:p w:rsidR="005C1424" w:rsidRPr="000566BD" w:rsidRDefault="005C1424"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①它是国际工人运动的第一个战斗纲领  ②它揭示了无产阶级的胜利是不可避</w:t>
      </w:r>
      <w:r w:rsidRPr="000566BD">
        <w:rPr>
          <w:rFonts w:asciiTheme="minorEastAsia" w:hAnsiTheme="minorEastAsia" w:hint="eastAsia"/>
          <w:sz w:val="24"/>
          <w:szCs w:val="24"/>
        </w:rPr>
        <w:lastRenderedPageBreak/>
        <w:t>免的客观规律 ③它是在殖民地半殖民地进行无产阶级革命的理论 ④它号召：“全世界无产者，联合起来！”</w:t>
      </w:r>
    </w:p>
    <w:p w:rsidR="005C1424" w:rsidRPr="000566BD" w:rsidRDefault="005C1424"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 xml:space="preserve"> A</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①②③④ B</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①②④ C</w:t>
      </w:r>
      <w:r w:rsidR="00E306B6" w:rsidRPr="000566BD">
        <w:rPr>
          <w:rFonts w:asciiTheme="minorEastAsia" w:hAnsiTheme="minorEastAsia" w:hint="eastAsia"/>
          <w:sz w:val="24"/>
          <w:szCs w:val="24"/>
        </w:rPr>
        <w:t>、</w:t>
      </w:r>
      <w:r w:rsidRPr="000566BD">
        <w:rPr>
          <w:rFonts w:asciiTheme="minorEastAsia" w:hAnsiTheme="minorEastAsia" w:hint="eastAsia"/>
          <w:sz w:val="24"/>
          <w:szCs w:val="24"/>
        </w:rPr>
        <w:t>①③④</w:t>
      </w:r>
      <w:r w:rsidR="009864DE" w:rsidRPr="000566BD">
        <w:rPr>
          <w:rFonts w:asciiTheme="minorEastAsia" w:hAnsiTheme="minorEastAsia" w:hint="eastAsia"/>
          <w:sz w:val="24"/>
          <w:szCs w:val="24"/>
        </w:rPr>
        <w:t xml:space="preserve">   D、②③④</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100、19世纪40年代，自然科学领域的三大发现揭示了自然界辩证发展的规律，这为马恩批判唯心主义和形而上学提供了锐利的理论武器，其中不包括：（D）</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A、物种进化论</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B、能量守恒定律</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C、细胞学说的成立</w:t>
      </w:r>
    </w:p>
    <w:p w:rsidR="004C629C" w:rsidRPr="000566BD" w:rsidRDefault="004C629C"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D、新大陆的发现</w:t>
      </w:r>
    </w:p>
    <w:p w:rsidR="00823258"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101</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《共产党宣言》阐明了共产党的（ A ）和策略原则。 </w:t>
      </w:r>
    </w:p>
    <w:p w:rsidR="009864DE"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性质、特点、基本纲领 B</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性质、本源、基本纲领 </w:t>
      </w:r>
    </w:p>
    <w:p w:rsidR="004C629C" w:rsidRPr="000566BD" w:rsidRDefault="00823258"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C</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实质、特点、基本纲领 </w:t>
      </w:r>
      <w:r w:rsidR="009864DE" w:rsidRPr="000566BD">
        <w:rPr>
          <w:rFonts w:asciiTheme="minorEastAsia" w:hAnsiTheme="minorEastAsia" w:hint="eastAsia"/>
          <w:sz w:val="24"/>
          <w:szCs w:val="24"/>
        </w:rPr>
        <w:t>D、实质、本质、基本纲领</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102</w:t>
      </w:r>
      <w:r w:rsidRPr="000566BD">
        <w:rPr>
          <w:rFonts w:asciiTheme="minorEastAsia" w:hAnsiTheme="minorEastAsia" w:hint="eastAsia"/>
          <w:sz w:val="24"/>
          <w:szCs w:val="24"/>
        </w:rPr>
        <w:t>、德国古典哲学是马克思哲学的直接理论来源，马克思和恩格斯抛弃一些主义思想，创立了马克思主义哲学，其中不包括：（ A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A、达尔文的自然选择学说</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B、黑格尔的客观唯心主义</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C、费尔巴哈的形而上学的杂质,批判继承其唯物主义思想</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D、英法空想社会主义思想</w:t>
      </w:r>
    </w:p>
    <w:p w:rsidR="00823258"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103</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《共产党宣言》的发表标志着（ A ）。 </w:t>
      </w:r>
    </w:p>
    <w:p w:rsidR="009864DE"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科学社会主义的诞生 B</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社会主义制度的建立 </w:t>
      </w:r>
    </w:p>
    <w:p w:rsidR="00823258"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马克思主义的成熟 </w:t>
      </w:r>
      <w:r w:rsidR="009864DE" w:rsidRPr="000566BD">
        <w:rPr>
          <w:rFonts w:asciiTheme="minorEastAsia" w:hAnsiTheme="minorEastAsia" w:hint="eastAsia"/>
          <w:sz w:val="24"/>
          <w:szCs w:val="24"/>
        </w:rPr>
        <w:t xml:space="preserve">  D、社会主义的到来</w:t>
      </w:r>
    </w:p>
    <w:p w:rsidR="00823258"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104</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《共产党宣言》最后得出结论（ A ）。 </w:t>
      </w:r>
    </w:p>
    <w:p w:rsidR="00823258"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资产阶级的灭亡和无产阶级的胜利是同样不可避免的 </w:t>
      </w:r>
    </w:p>
    <w:p w:rsidR="00823258"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B</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资产阶级的失败和无产阶级的暂时胜利是同样不可避免的 </w:t>
      </w:r>
    </w:p>
    <w:p w:rsidR="00823258" w:rsidRPr="000566BD" w:rsidRDefault="0082325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资产阶级和无产阶级的灭亡是同样不可避免的</w:t>
      </w:r>
    </w:p>
    <w:p w:rsidR="00152A7E" w:rsidRPr="000566BD" w:rsidRDefault="00152A7E"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D、以上答案均不对</w:t>
      </w:r>
    </w:p>
    <w:p w:rsidR="004B1449" w:rsidRPr="000566BD" w:rsidRDefault="004B1449"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105、之所以说《共产党宣言》的问世标志着马克思主义的诞生，主要是因为（ C ）。 </w:t>
      </w:r>
    </w:p>
    <w:p w:rsidR="004B1449" w:rsidRPr="000566BD" w:rsidRDefault="004B1449"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9864DE" w:rsidRPr="000566BD">
        <w:rPr>
          <w:rFonts w:asciiTheme="minorEastAsia" w:hAnsiTheme="minorEastAsia" w:hint="eastAsia"/>
          <w:sz w:val="24"/>
          <w:szCs w:val="24"/>
        </w:rPr>
        <w:t>、</w:t>
      </w:r>
      <w:r w:rsidRPr="000566BD">
        <w:rPr>
          <w:rFonts w:asciiTheme="minorEastAsia" w:hAnsiTheme="minorEastAsia" w:hint="eastAsia"/>
          <w:sz w:val="24"/>
          <w:szCs w:val="24"/>
        </w:rPr>
        <w:t>阐明了社会发展的客观规律 B</w:t>
      </w:r>
      <w:r w:rsidR="009864DE" w:rsidRPr="000566BD">
        <w:rPr>
          <w:rFonts w:asciiTheme="minorEastAsia" w:hAnsiTheme="minorEastAsia" w:hint="eastAsia"/>
          <w:sz w:val="24"/>
          <w:szCs w:val="24"/>
        </w:rPr>
        <w:t>、</w:t>
      </w:r>
      <w:r w:rsidRPr="000566BD">
        <w:rPr>
          <w:rFonts w:asciiTheme="minorEastAsia" w:hAnsiTheme="minorEastAsia" w:hint="eastAsia"/>
          <w:sz w:val="24"/>
          <w:szCs w:val="24"/>
        </w:rPr>
        <w:t>揭示了无产阶级历史使命 </w:t>
      </w:r>
    </w:p>
    <w:p w:rsidR="00954423" w:rsidRPr="000566BD" w:rsidRDefault="004B1449"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9864DE" w:rsidRPr="000566BD">
        <w:rPr>
          <w:rFonts w:asciiTheme="minorEastAsia" w:hAnsiTheme="minorEastAsia" w:hint="eastAsia"/>
          <w:sz w:val="24"/>
          <w:szCs w:val="24"/>
        </w:rPr>
        <w:t>、</w:t>
      </w:r>
      <w:r w:rsidRPr="000566BD">
        <w:rPr>
          <w:rFonts w:asciiTheme="minorEastAsia" w:hAnsiTheme="minorEastAsia" w:hint="eastAsia"/>
          <w:sz w:val="24"/>
          <w:szCs w:val="24"/>
        </w:rPr>
        <w:t>第一次较为完整系统的阐述马克思主义的基本原理</w:t>
      </w:r>
    </w:p>
    <w:p w:rsidR="00D37846" w:rsidRPr="000566BD" w:rsidRDefault="009864DE"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D、从此走上社会主义道路</w:t>
      </w:r>
    </w:p>
    <w:p w:rsidR="00AF05DF" w:rsidRPr="000566BD" w:rsidRDefault="00AF05D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106、马克思曾指出，（ A ）来到世间，从头到脚，每个毛孔都滴着血和肮脏的东西。 </w:t>
      </w:r>
    </w:p>
    <w:p w:rsidR="004B1449" w:rsidRPr="000566BD" w:rsidRDefault="00CA3B77"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00AF05DF" w:rsidRPr="000566BD">
        <w:rPr>
          <w:rFonts w:asciiTheme="minorEastAsia" w:hAnsiTheme="minorEastAsia" w:hint="eastAsia"/>
          <w:sz w:val="24"/>
          <w:szCs w:val="24"/>
        </w:rPr>
        <w:t>资本 B</w:t>
      </w:r>
      <w:r w:rsidR="00475EBB" w:rsidRPr="000566BD">
        <w:rPr>
          <w:rFonts w:asciiTheme="minorEastAsia" w:hAnsiTheme="minorEastAsia" w:hint="eastAsia"/>
          <w:sz w:val="24"/>
          <w:szCs w:val="24"/>
        </w:rPr>
        <w:t>、</w:t>
      </w:r>
      <w:r w:rsidR="00AF05DF" w:rsidRPr="000566BD">
        <w:rPr>
          <w:rFonts w:asciiTheme="minorEastAsia" w:hAnsiTheme="minorEastAsia" w:hint="eastAsia"/>
          <w:sz w:val="24"/>
          <w:szCs w:val="24"/>
        </w:rPr>
        <w:t>自由 </w:t>
      </w:r>
      <w:r w:rsidRPr="000566BD">
        <w:rPr>
          <w:rFonts w:asciiTheme="minorEastAsia" w:hAnsiTheme="minorEastAsia" w:hint="eastAsia"/>
          <w:sz w:val="24"/>
          <w:szCs w:val="24"/>
        </w:rPr>
        <w:t>C</w:t>
      </w:r>
      <w:r w:rsidR="00475EBB" w:rsidRPr="000566BD">
        <w:rPr>
          <w:rFonts w:asciiTheme="minorEastAsia" w:hAnsiTheme="minorEastAsia" w:hint="eastAsia"/>
          <w:sz w:val="24"/>
          <w:szCs w:val="24"/>
        </w:rPr>
        <w:t>、</w:t>
      </w:r>
      <w:r w:rsidR="00AF05DF" w:rsidRPr="000566BD">
        <w:rPr>
          <w:rFonts w:asciiTheme="minorEastAsia" w:hAnsiTheme="minorEastAsia" w:hint="eastAsia"/>
          <w:sz w:val="24"/>
          <w:szCs w:val="24"/>
        </w:rPr>
        <w:t>民主 </w:t>
      </w:r>
      <w:r w:rsidRPr="000566BD">
        <w:rPr>
          <w:rFonts w:asciiTheme="minorEastAsia" w:hAnsiTheme="minorEastAsia" w:hint="eastAsia"/>
          <w:sz w:val="24"/>
          <w:szCs w:val="24"/>
        </w:rPr>
        <w:t> D</w:t>
      </w:r>
      <w:r w:rsidR="00475EBB" w:rsidRPr="000566BD">
        <w:rPr>
          <w:rFonts w:asciiTheme="minorEastAsia" w:hAnsiTheme="minorEastAsia" w:hint="eastAsia"/>
          <w:sz w:val="24"/>
          <w:szCs w:val="24"/>
        </w:rPr>
        <w:t>、</w:t>
      </w:r>
      <w:r w:rsidR="00AF05DF" w:rsidRPr="000566BD">
        <w:rPr>
          <w:rFonts w:asciiTheme="minorEastAsia" w:hAnsiTheme="minorEastAsia" w:hint="eastAsia"/>
          <w:sz w:val="24"/>
          <w:szCs w:val="24"/>
        </w:rPr>
        <w:t>制度</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107</w:t>
      </w:r>
      <w:r w:rsidRPr="000566BD">
        <w:rPr>
          <w:rFonts w:asciiTheme="minorEastAsia" w:hAnsiTheme="minorEastAsia" w:hint="eastAsia"/>
          <w:sz w:val="24"/>
          <w:szCs w:val="24"/>
        </w:rPr>
        <w:t>、1872年德文版序言中说明，1848年革命和1871年巴黎公社的实践经验证明，（ B ）阶级要想夺取革命的彻底胜利，就必须通过暴力革命。</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       B、无产          C、共产       D、共和</w:t>
      </w:r>
    </w:p>
    <w:p w:rsidR="00CA3B77" w:rsidRPr="000566BD" w:rsidRDefault="00CA3B77"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108、《共产党宣言》指出，资产阶级在它的不到（ B ）的阶级统治中所创造的生产力，比过去一切世代创造的全部生产力还要多，还要大。  </w:t>
      </w:r>
    </w:p>
    <w:p w:rsidR="00CA3B77" w:rsidRPr="000566BD" w:rsidRDefault="00CA3B77"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 50年 B</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 100年  C</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 150年</w:t>
      </w:r>
      <w:r w:rsidR="009864DE" w:rsidRPr="000566BD">
        <w:rPr>
          <w:rFonts w:asciiTheme="minorEastAsia" w:hAnsiTheme="minorEastAsia" w:hint="eastAsia"/>
          <w:sz w:val="24"/>
          <w:szCs w:val="24"/>
        </w:rPr>
        <w:t xml:space="preserve">    D、二百年</w:t>
      </w:r>
    </w:p>
    <w:p w:rsidR="00CA3B77" w:rsidRPr="000566BD" w:rsidRDefault="00CA3B77"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109、无产阶级的特性不包括（ B ） </w:t>
      </w:r>
    </w:p>
    <w:p w:rsidR="00CA3B77" w:rsidRPr="000566BD" w:rsidRDefault="00CA3B77"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革命性    B</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独立性    C</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组织性 </w:t>
      </w:r>
      <w:r w:rsidR="009864DE" w:rsidRPr="000566BD">
        <w:rPr>
          <w:rFonts w:asciiTheme="minorEastAsia" w:hAnsiTheme="minorEastAsia" w:hint="eastAsia"/>
          <w:sz w:val="24"/>
          <w:szCs w:val="24"/>
        </w:rPr>
        <w:t xml:space="preserve"> D、团结性 </w:t>
      </w:r>
    </w:p>
    <w:p w:rsidR="00CA3B77" w:rsidRPr="000566BD" w:rsidRDefault="00CA3B77"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110、《共产党宣言》指出，整个社会日益分裂为两大敌对的阵营，分裂为两</w:t>
      </w:r>
      <w:proofErr w:type="gramStart"/>
      <w:r w:rsidRPr="000566BD">
        <w:rPr>
          <w:rFonts w:asciiTheme="minorEastAsia" w:hAnsiTheme="minorEastAsia" w:hint="eastAsia"/>
          <w:sz w:val="24"/>
          <w:szCs w:val="24"/>
        </w:rPr>
        <w:t>大相互</w:t>
      </w:r>
      <w:proofErr w:type="gramEnd"/>
      <w:r w:rsidRPr="000566BD">
        <w:rPr>
          <w:rFonts w:asciiTheme="minorEastAsia" w:hAnsiTheme="minorEastAsia" w:hint="eastAsia"/>
          <w:sz w:val="24"/>
          <w:szCs w:val="24"/>
        </w:rPr>
        <w:t xml:space="preserve">直接对立的阶级：资产阶级和（ B ）。   </w:t>
      </w:r>
    </w:p>
    <w:p w:rsidR="003B5690" w:rsidRPr="000566BD" w:rsidRDefault="00CA3B77"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A</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农民阶级        B</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无产阶级         C</w:t>
      </w:r>
      <w:r w:rsidR="00475EBB" w:rsidRPr="000566BD">
        <w:rPr>
          <w:rFonts w:asciiTheme="minorEastAsia" w:hAnsiTheme="minorEastAsia" w:hint="eastAsia"/>
          <w:sz w:val="24"/>
          <w:szCs w:val="24"/>
        </w:rPr>
        <w:t>、</w:t>
      </w:r>
      <w:r w:rsidRPr="000566BD">
        <w:rPr>
          <w:rFonts w:asciiTheme="minorEastAsia" w:hAnsiTheme="minorEastAsia" w:hint="eastAsia"/>
          <w:sz w:val="24"/>
          <w:szCs w:val="24"/>
        </w:rPr>
        <w:t xml:space="preserve">工人阶级    </w:t>
      </w:r>
      <w:r w:rsidR="009864DE" w:rsidRPr="000566BD">
        <w:rPr>
          <w:rFonts w:asciiTheme="minorEastAsia" w:hAnsiTheme="minorEastAsia" w:hint="eastAsia"/>
          <w:sz w:val="24"/>
          <w:szCs w:val="24"/>
        </w:rPr>
        <w:t>D、共产阶级</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111</w:t>
      </w:r>
      <w:r w:rsidRPr="000566BD">
        <w:rPr>
          <w:rFonts w:asciiTheme="minorEastAsia" w:hAnsiTheme="minorEastAsia" w:hint="eastAsia"/>
          <w:sz w:val="24"/>
          <w:szCs w:val="24"/>
        </w:rPr>
        <w:t>、马克思主义关于阶级斗争的学说中，马恩指出：“至今一切社会的历史都是阶级斗争的历史。”这说明：（ A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A、阶级不是人类社会从来就有的，它是社会经济生活发展到一定历史阶段的产物。</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B、阶级是人类社会生来就有的，人类必须服从这种安排。</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C、阶级不是人类社会从来就有的，它是经过社会出现矛盾后发展出来的。</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D、上述答案均不正确</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112、《共产党宣言》和《物种起源》的发表是19世纪思想界的两件大事。两者都（  C ）。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A、掀起思想解放潮流     B、挑战固有传统观念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C、开辟历史发展新纪元</w:t>
      </w:r>
      <w:r w:rsidR="00FE0736" w:rsidRPr="000566BD">
        <w:rPr>
          <w:rFonts w:asciiTheme="minorEastAsia" w:hAnsiTheme="minorEastAsia" w:hint="eastAsia"/>
          <w:sz w:val="24"/>
          <w:szCs w:val="24"/>
        </w:rPr>
        <w:t xml:space="preserve">        D、在同一个国家发生</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113、《共产党宣言》被称为能够解决世界麻烦的重要武器，主要依据是它（ B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A、提出了解决资本主义危机的方法  B、揭示了人类社会发展的基本规律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C、开创了社会主义发展的新模式</w:t>
      </w:r>
      <w:r w:rsidR="00FE0736" w:rsidRPr="000566BD">
        <w:rPr>
          <w:rFonts w:asciiTheme="minorEastAsia" w:hAnsiTheme="minorEastAsia" w:hint="eastAsia"/>
          <w:sz w:val="24"/>
          <w:szCs w:val="24"/>
        </w:rPr>
        <w:t>D、指导了第一个无产阶级政权的建立</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114、《共产党宣言》的作者是：（C ）。</w:t>
      </w:r>
    </w:p>
    <w:p w:rsidR="00FE0736"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A、马克思B、恩格斯</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C、马克思和恩格斯</w:t>
      </w:r>
      <w:r w:rsidR="00FE0736" w:rsidRPr="000566BD">
        <w:rPr>
          <w:rFonts w:asciiTheme="minorEastAsia" w:hAnsiTheme="minorEastAsia" w:hint="eastAsia"/>
          <w:sz w:val="24"/>
          <w:szCs w:val="24"/>
        </w:rPr>
        <w:t xml:space="preserve">               D、列宁</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115、《共产党宣言》第一句话是： （ B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A、共产党人可以把自己的理论概括为一句话：消灭私有制。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B、一个幽灵，共产主义的幽灵，在欧洲游荡。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C、全世界无产者联合起来！ </w:t>
      </w:r>
    </w:p>
    <w:p w:rsidR="00FE0736" w:rsidRPr="000566BD" w:rsidRDefault="00FE0736"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D、共产主义万岁</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116</w:t>
      </w:r>
      <w:r w:rsidRPr="000566BD">
        <w:rPr>
          <w:rFonts w:asciiTheme="minorEastAsia" w:hAnsiTheme="minorEastAsia" w:hint="eastAsia"/>
          <w:sz w:val="24"/>
          <w:szCs w:val="24"/>
        </w:rPr>
        <w:t>、世界上第一个无产阶级政党的第一部组织章程，是（ A ）年制定的《共产主义者同盟章程》。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A．1847年</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B．1864年</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C．1828年</w:t>
      </w:r>
    </w:p>
    <w:p w:rsidR="00A5196F" w:rsidRPr="000566BD" w:rsidRDefault="00A5196F"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D.1856年</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117、《共产党宣言》标志着科学共产主义诞生，是因为（ C ）。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A、它是革命导师马克思、恩格斯的著作   B、它是第一个国际共产主义运动的纲领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C、它是第一次较为完整系统地阐述了马克思主义的基本原理</w:t>
      </w:r>
    </w:p>
    <w:p w:rsidR="000A759A" w:rsidRPr="000566BD" w:rsidRDefault="000A759A"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D、它带领人民走向社会主义道路</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118、《共产党宣言》何时发表（ A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A、1848年2月  B、1947年2月   C、1946年8月 D、1949年8月</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119、《共产党宣言》最后一句话是： （ </w:t>
      </w:r>
      <w:r w:rsidR="000A759A" w:rsidRPr="000566BD">
        <w:rPr>
          <w:rFonts w:asciiTheme="minorEastAsia" w:hAnsiTheme="minorEastAsia" w:hint="eastAsia"/>
          <w:sz w:val="24"/>
          <w:szCs w:val="24"/>
        </w:rPr>
        <w:t>D</w:t>
      </w:r>
      <w:r w:rsidRPr="000566BD">
        <w:rPr>
          <w:rFonts w:asciiTheme="minorEastAsia" w:hAnsiTheme="minorEastAsia" w:hint="eastAsia"/>
          <w:sz w:val="24"/>
          <w:szCs w:val="24"/>
        </w:rPr>
        <w:t xml:space="preserve"> ）</w:t>
      </w:r>
    </w:p>
    <w:p w:rsidR="000A759A"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A、无产者在这个革命中失去的只是锁链。他们获得的将是整个世界。 </w:t>
      </w:r>
    </w:p>
    <w:p w:rsidR="000A759A"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B、一个幽灵，共产主义的幽灵，在欧洲游荡。 </w:t>
      </w:r>
    </w:p>
    <w:p w:rsidR="000A759A"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0A759A" w:rsidRPr="000566BD">
        <w:rPr>
          <w:rFonts w:asciiTheme="minorEastAsia" w:hAnsiTheme="minorEastAsia" w:hint="eastAsia"/>
          <w:sz w:val="24"/>
          <w:szCs w:val="24"/>
        </w:rPr>
        <w:t>共产主义万岁</w:t>
      </w:r>
      <w:r w:rsidRPr="000566BD">
        <w:rPr>
          <w:rFonts w:asciiTheme="minorEastAsia" w:hAnsiTheme="minorEastAsia" w:hint="eastAsia"/>
          <w:sz w:val="24"/>
          <w:szCs w:val="24"/>
        </w:rPr>
        <w:t>！</w:t>
      </w:r>
    </w:p>
    <w:p w:rsidR="003B5690" w:rsidRPr="000566BD" w:rsidRDefault="000A759A"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D、全世界无产者联合起来！</w:t>
      </w:r>
      <w:r w:rsidR="003B5690" w:rsidRPr="000566BD">
        <w:rPr>
          <w:rFonts w:asciiTheme="minorEastAsia" w:hAnsiTheme="minorEastAsia" w:hint="eastAsia"/>
          <w:sz w:val="24"/>
          <w:szCs w:val="24"/>
        </w:rPr>
        <w:t>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120</w:t>
      </w:r>
      <w:r w:rsidRPr="000566BD">
        <w:rPr>
          <w:rFonts w:asciiTheme="minorEastAsia" w:hAnsiTheme="minorEastAsia" w:hint="eastAsia"/>
          <w:sz w:val="24"/>
          <w:szCs w:val="24"/>
        </w:rPr>
        <w:t>、世界上第一个无产阶级政权是 （ B ）。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A、共产国际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B、巴黎公社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C、苏维埃社会主义共和国联盟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D、共产主义者同盟</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121</w:t>
      </w:r>
      <w:r w:rsidRPr="000566BD">
        <w:rPr>
          <w:rFonts w:asciiTheme="minorEastAsia" w:hAnsiTheme="minorEastAsia" w:hint="eastAsia"/>
          <w:sz w:val="24"/>
          <w:szCs w:val="24"/>
        </w:rPr>
        <w:t>、世界历史上第一个无产阶级政党是（ D ）。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A、俄国社会主义工党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B、巴黎公社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C、托利党</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D、共产主义者同盟</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122、无产阶级政党的第一个党纲是（ B ）。 </w:t>
      </w:r>
    </w:p>
    <w:p w:rsidR="00105DE6"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A、《共产主义者同盟章程》 B、《共产党宣言》 </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C、《共产主义原理》</w:t>
      </w:r>
      <w:r w:rsidR="00105DE6" w:rsidRPr="000566BD">
        <w:rPr>
          <w:rFonts w:asciiTheme="minorEastAsia" w:hAnsiTheme="minorEastAsia" w:hint="eastAsia"/>
          <w:sz w:val="24"/>
          <w:szCs w:val="24"/>
        </w:rPr>
        <w:t xml:space="preserve">        D、《共产主义宣言》</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123</w:t>
      </w:r>
      <w:r w:rsidRPr="000566BD">
        <w:rPr>
          <w:rFonts w:asciiTheme="minorEastAsia" w:hAnsiTheme="minorEastAsia" w:hint="eastAsia"/>
          <w:sz w:val="24"/>
          <w:szCs w:val="24"/>
        </w:rPr>
        <w:t>、在《共产党宣言》第三章，“德国的或‘真正的’社会主义”中，法国的批判是以现代的资产阶级社会以及相应的物质生活条件和相当的政治制度为前提的，而这一切前提当时在（ D ）正是尚待争取的。</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A、俄国           B、 法国          C、中国        D、德国</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124</w:t>
      </w:r>
      <w:r w:rsidRPr="000566BD">
        <w:rPr>
          <w:rFonts w:asciiTheme="minorEastAsia" w:hAnsiTheme="minorEastAsia" w:hint="eastAsia"/>
          <w:sz w:val="24"/>
          <w:szCs w:val="24"/>
        </w:rPr>
        <w:t>、《宣言》“社会主义和共产主义的文献”</w:t>
      </w:r>
      <w:proofErr w:type="gramStart"/>
      <w:r w:rsidRPr="000566BD">
        <w:rPr>
          <w:rFonts w:asciiTheme="minorEastAsia" w:hAnsiTheme="minorEastAsia" w:hint="eastAsia"/>
          <w:sz w:val="24"/>
          <w:szCs w:val="24"/>
        </w:rPr>
        <w:t>一</w:t>
      </w:r>
      <w:proofErr w:type="gramEnd"/>
      <w:r w:rsidRPr="000566BD">
        <w:rPr>
          <w:rFonts w:asciiTheme="minorEastAsia" w:hAnsiTheme="minorEastAsia" w:hint="eastAsia"/>
          <w:sz w:val="24"/>
          <w:szCs w:val="24"/>
        </w:rPr>
        <w:t>章中，“真正的社会主义”说的是（ C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A、俄国       B、法国           C、德国            D、中国</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125</w:t>
      </w:r>
      <w:r w:rsidRPr="000566BD">
        <w:rPr>
          <w:rFonts w:asciiTheme="minorEastAsia" w:hAnsiTheme="minorEastAsia" w:hint="eastAsia"/>
          <w:sz w:val="24"/>
          <w:szCs w:val="24"/>
        </w:rPr>
        <w:t>、《宣言》中第三章“保守的或资产阶级的社会主义”中说到，资产阶级中的一部分人想要消除社会的弊病，以便保障资产阶级社会的生存，这里举得例子是（ A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A、蒲鲁东的《贫困的哲学》</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B、乔治·朱利安·哈尼的伦敦《红色共和党人》</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C、恩格斯的《英国工人阶级状况》</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D、毛泽东的《为人民服务》</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126、"共产党人为工人阶级最近的目的和利益而斗争,但是他们在当前的运动中同时代表运动的未来、"在这里,马克思、恩格斯阐述的是党的（ </w:t>
      </w:r>
      <w:r w:rsidR="00105DE6" w:rsidRPr="000566BD">
        <w:rPr>
          <w:rFonts w:asciiTheme="minorEastAsia" w:hAnsiTheme="minorEastAsia" w:hint="eastAsia"/>
          <w:sz w:val="24"/>
          <w:szCs w:val="24"/>
        </w:rPr>
        <w:t>D</w:t>
      </w:r>
      <w:r w:rsidRPr="000566BD">
        <w:rPr>
          <w:rFonts w:asciiTheme="minorEastAsia" w:hAnsiTheme="minorEastAsia" w:hint="eastAsia"/>
          <w:sz w:val="24"/>
          <w:szCs w:val="24"/>
        </w:rPr>
        <w:t xml:space="preserve"> ）问题。</w:t>
      </w:r>
    </w:p>
    <w:p w:rsidR="00105DE6"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A、性质 B、</w:t>
      </w:r>
      <w:r w:rsidR="00105DE6" w:rsidRPr="000566BD">
        <w:rPr>
          <w:rFonts w:asciiTheme="minorEastAsia" w:hAnsiTheme="minorEastAsia" w:hint="eastAsia"/>
          <w:sz w:val="24"/>
          <w:szCs w:val="24"/>
        </w:rPr>
        <w:t>实质</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C、宗旨 </w:t>
      </w:r>
      <w:r w:rsidR="00105DE6" w:rsidRPr="000566BD">
        <w:rPr>
          <w:rFonts w:asciiTheme="minorEastAsia" w:hAnsiTheme="minorEastAsia" w:hint="eastAsia"/>
          <w:sz w:val="24"/>
          <w:szCs w:val="24"/>
        </w:rPr>
        <w:t xml:space="preserve">   D、纲领和策略</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 xml:space="preserve">127、贯穿《共产党宣言》的基本思想是（ </w:t>
      </w:r>
      <w:r w:rsidR="00E74831" w:rsidRPr="000566BD">
        <w:rPr>
          <w:rFonts w:asciiTheme="minorEastAsia" w:hAnsiTheme="minorEastAsia" w:hint="eastAsia"/>
          <w:sz w:val="24"/>
          <w:szCs w:val="24"/>
        </w:rPr>
        <w:t>A</w:t>
      </w:r>
      <w:r w:rsidRPr="000566BD">
        <w:rPr>
          <w:rFonts w:asciiTheme="minorEastAsia" w:hAnsiTheme="minorEastAsia" w:hint="eastAsia"/>
          <w:sz w:val="24"/>
          <w:szCs w:val="24"/>
        </w:rPr>
        <w:t xml:space="preserve"> ）。  </w:t>
      </w:r>
    </w:p>
    <w:p w:rsidR="00105DE6"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A、马克思主义 B、辩证唯物主义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C、历史唯物主义 </w:t>
      </w:r>
      <w:r w:rsidR="00105DE6" w:rsidRPr="000566BD">
        <w:rPr>
          <w:rFonts w:asciiTheme="minorEastAsia" w:hAnsiTheme="minorEastAsia" w:hint="eastAsia"/>
          <w:sz w:val="24"/>
          <w:szCs w:val="24"/>
        </w:rPr>
        <w:t xml:space="preserve">    D、历史唯心主义</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128</w:t>
      </w:r>
      <w:r w:rsidR="00E74831" w:rsidRPr="000566BD">
        <w:rPr>
          <w:rFonts w:asciiTheme="minorEastAsia" w:hAnsiTheme="minorEastAsia" w:hint="eastAsia"/>
          <w:sz w:val="24"/>
          <w:szCs w:val="24"/>
        </w:rPr>
        <w:t>、</w:t>
      </w:r>
      <w:r w:rsidRPr="000566BD">
        <w:rPr>
          <w:rFonts w:asciiTheme="minorEastAsia" w:hAnsiTheme="minorEastAsia" w:hint="eastAsia"/>
          <w:sz w:val="24"/>
          <w:szCs w:val="24"/>
        </w:rPr>
        <w:t xml:space="preserve">马克思、恩格斯先后为《共产党宣言》写过（ </w:t>
      </w:r>
      <w:r w:rsidR="00E74831" w:rsidRPr="000566BD">
        <w:rPr>
          <w:rFonts w:asciiTheme="minorEastAsia" w:hAnsiTheme="minorEastAsia" w:hint="eastAsia"/>
          <w:sz w:val="24"/>
          <w:szCs w:val="24"/>
        </w:rPr>
        <w:t>D</w:t>
      </w:r>
      <w:r w:rsidRPr="000566BD">
        <w:rPr>
          <w:rFonts w:asciiTheme="minorEastAsia" w:hAnsiTheme="minorEastAsia" w:hint="eastAsia"/>
          <w:sz w:val="24"/>
          <w:szCs w:val="24"/>
        </w:rPr>
        <w:t xml:space="preserve"> ）篇序言。</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A、五B、</w:t>
      </w:r>
      <w:r w:rsidR="00105DE6" w:rsidRPr="000566BD">
        <w:rPr>
          <w:rFonts w:asciiTheme="minorEastAsia" w:hAnsiTheme="minorEastAsia" w:hint="eastAsia"/>
          <w:sz w:val="24"/>
          <w:szCs w:val="24"/>
        </w:rPr>
        <w:t xml:space="preserve">六     </w:t>
      </w:r>
      <w:r w:rsidRPr="000566BD">
        <w:rPr>
          <w:rFonts w:asciiTheme="minorEastAsia" w:hAnsiTheme="minorEastAsia" w:hint="eastAsia"/>
          <w:sz w:val="24"/>
          <w:szCs w:val="24"/>
        </w:rPr>
        <w:t>C、九</w:t>
      </w:r>
      <w:r w:rsidR="00105DE6" w:rsidRPr="000566BD">
        <w:rPr>
          <w:rFonts w:asciiTheme="minorEastAsia" w:hAnsiTheme="minorEastAsia" w:hint="eastAsia"/>
          <w:sz w:val="24"/>
          <w:szCs w:val="24"/>
        </w:rPr>
        <w:t xml:space="preserve">    D、七</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129、《共产党宣言》指出:"在实践方面,共产党是各国工人政党中最坚决的、始终起推动作用的部分;在理论方面,他们胜过其他无产阶级群众的地方在于他们了解无产阶级运动的条件、进程和一般结果、"这里,马克思、恩格斯集中论述了（ </w:t>
      </w:r>
      <w:r w:rsidR="00E74831" w:rsidRPr="000566BD">
        <w:rPr>
          <w:rFonts w:asciiTheme="minorEastAsia" w:hAnsiTheme="minorEastAsia" w:hint="eastAsia"/>
          <w:sz w:val="24"/>
          <w:szCs w:val="24"/>
        </w:rPr>
        <w:t>C</w:t>
      </w:r>
      <w:r w:rsidRPr="000566BD">
        <w:rPr>
          <w:rFonts w:asciiTheme="minorEastAsia" w:hAnsiTheme="minorEastAsia" w:hint="eastAsia"/>
          <w:sz w:val="24"/>
          <w:szCs w:val="24"/>
        </w:rPr>
        <w:t xml:space="preserve"> ）。</w:t>
      </w:r>
    </w:p>
    <w:p w:rsidR="00105DE6"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A、党的性质 B、党的宗旨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E74831" w:rsidRPr="000566BD">
        <w:rPr>
          <w:rFonts w:asciiTheme="minorEastAsia" w:hAnsiTheme="minorEastAsia" w:hint="eastAsia"/>
          <w:sz w:val="24"/>
          <w:szCs w:val="24"/>
        </w:rPr>
        <w:t>、党的阶级性</w:t>
      </w:r>
      <w:r w:rsidRPr="000566BD">
        <w:rPr>
          <w:rFonts w:asciiTheme="minorEastAsia" w:hAnsiTheme="minorEastAsia" w:hint="eastAsia"/>
          <w:sz w:val="24"/>
          <w:szCs w:val="24"/>
        </w:rPr>
        <w:t> </w:t>
      </w:r>
      <w:r w:rsidR="00105DE6" w:rsidRPr="000566BD">
        <w:rPr>
          <w:rFonts w:asciiTheme="minorEastAsia" w:hAnsiTheme="minorEastAsia" w:hint="eastAsia"/>
          <w:sz w:val="24"/>
          <w:szCs w:val="24"/>
        </w:rPr>
        <w:t xml:space="preserve">    D、党的实质</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130、《共产党宣言》宣告了（ C ）的必然灭亡。</w:t>
      </w:r>
    </w:p>
    <w:p w:rsidR="00105DE6"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A、欧洲封建制度 B、资产阶级 </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C、现代资产阶级所有制 </w:t>
      </w:r>
      <w:r w:rsidR="00105DE6" w:rsidRPr="000566BD">
        <w:rPr>
          <w:rFonts w:asciiTheme="minorEastAsia" w:hAnsiTheme="minorEastAsia" w:hint="eastAsia"/>
          <w:sz w:val="24"/>
          <w:szCs w:val="24"/>
        </w:rPr>
        <w:t xml:space="preserve">    D、资产阶级公有制</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131</w:t>
      </w:r>
      <w:r w:rsidRPr="000566BD">
        <w:rPr>
          <w:rFonts w:asciiTheme="minorEastAsia" w:hAnsiTheme="minorEastAsia" w:hint="eastAsia"/>
          <w:sz w:val="24"/>
          <w:szCs w:val="24"/>
        </w:rPr>
        <w:t>、《宣言》第三章“保守的或资产阶级的社会主义”中指出，资产阶级的社会主义就是这样一个论断：资产者之为资产者，是为了（ C ）阶级的利益。</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A、资产           B、农民            C、工人      D、上层</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132</w:t>
      </w:r>
      <w:r w:rsidRPr="000566BD">
        <w:rPr>
          <w:rFonts w:asciiTheme="minorEastAsia" w:hAnsiTheme="minorEastAsia" w:hint="eastAsia"/>
          <w:sz w:val="24"/>
          <w:szCs w:val="24"/>
        </w:rPr>
        <w:t>、《宣言》的最后一章说到，共产党人把自己的主要注意力集中在（ D ），在该国家，只要资产阶级采取革命的行动，共产党就同它一起去反对专制君主制、封建土地所有制和小市民的反动性。</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A、法国       B、英国           C、俄国     D、德国</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133、1864年,马克思、恩格斯为第一国际起草的（B ）是继《共产党宣言》后的又一个纲领性文件。</w:t>
      </w:r>
    </w:p>
    <w:p w:rsidR="00105DE6"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A、国际工人协会共同章程   B、成立宣言      </w:t>
      </w:r>
    </w:p>
    <w:p w:rsidR="003B5690" w:rsidRPr="000566BD" w:rsidRDefault="003B5690"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lastRenderedPageBreak/>
        <w:t>C、哥达纲领批判 </w:t>
      </w:r>
      <w:r w:rsidR="00105DE6" w:rsidRPr="000566BD">
        <w:rPr>
          <w:rFonts w:asciiTheme="minorEastAsia" w:hAnsiTheme="minorEastAsia" w:hint="eastAsia"/>
          <w:sz w:val="24"/>
          <w:szCs w:val="24"/>
        </w:rPr>
        <w:t xml:space="preserve">          D、独立宣言</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134</w:t>
      </w:r>
      <w:r w:rsidRPr="000566BD">
        <w:rPr>
          <w:rFonts w:asciiTheme="minorEastAsia" w:hAnsiTheme="minorEastAsia" w:hint="eastAsia"/>
          <w:sz w:val="24"/>
          <w:szCs w:val="24"/>
        </w:rPr>
        <w:t>、马克思主义经典著作中曾经被称为“时代的歌中之歌”的是（ A ）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A、《共产党宣言》     B、《资本论》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C、《反杜林论》            D、《共产主义宣言》</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135</w:t>
      </w:r>
      <w:r w:rsidRPr="000566BD">
        <w:rPr>
          <w:rFonts w:asciiTheme="minorEastAsia" w:hAnsiTheme="minorEastAsia" w:hint="eastAsia"/>
          <w:sz w:val="24"/>
          <w:szCs w:val="24"/>
        </w:rPr>
        <w:t>、下列哪项不是空想社会主义产生的历史背景（ B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A．工业革命的发展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B．资本主义已过渡到帝国主义阶段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C．西欧社会贫富分化明显</w:t>
      </w:r>
    </w:p>
    <w:p w:rsidR="00A5196F" w:rsidRPr="000566BD" w:rsidRDefault="00A5196F" w:rsidP="000566BD">
      <w:pPr>
        <w:adjustRightInd w:val="0"/>
        <w:snapToGrid w:val="0"/>
        <w:spacing w:beforeLines="50" w:before="156" w:afterLines="50" w:after="156" w:line="360" w:lineRule="auto"/>
        <w:rPr>
          <w:rFonts w:asciiTheme="minorEastAsia" w:hAnsiTheme="minorEastAsia" w:hint="eastAsia"/>
          <w:sz w:val="24"/>
          <w:szCs w:val="24"/>
        </w:rPr>
      </w:pPr>
      <w:r w:rsidRPr="000566BD">
        <w:rPr>
          <w:rFonts w:asciiTheme="minorEastAsia" w:hAnsiTheme="minorEastAsia" w:hint="eastAsia"/>
          <w:sz w:val="24"/>
          <w:szCs w:val="24"/>
        </w:rPr>
        <w:t>D.以上均不正确</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136</w:t>
      </w:r>
      <w:r w:rsidRPr="000566BD">
        <w:rPr>
          <w:rFonts w:asciiTheme="minorEastAsia" w:hAnsiTheme="minorEastAsia" w:hint="eastAsia"/>
          <w:sz w:val="24"/>
          <w:szCs w:val="24"/>
        </w:rPr>
        <w:t>、国家消亡的根本条件是（ C  ）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A、消灭阶级对立     B、提高全体人民思想道德和科学文化水平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C、社会生产力高度发展  D、在全世界消灭一切剥削制度</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137</w:t>
      </w:r>
      <w:r w:rsidRPr="000566BD">
        <w:rPr>
          <w:rFonts w:asciiTheme="minorEastAsia" w:hAnsiTheme="minorEastAsia" w:hint="eastAsia"/>
          <w:sz w:val="24"/>
          <w:szCs w:val="24"/>
        </w:rPr>
        <w:t>、被列宁称之为“半国家”的是（ C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A、奴隶制国家   B、封建制国家    </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C、社会主义国家           D、资本主义国家</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138</w:t>
      </w:r>
      <w:r w:rsidRPr="000566BD">
        <w:rPr>
          <w:rFonts w:asciiTheme="minorEastAsia" w:hAnsiTheme="minorEastAsia" w:hint="eastAsia"/>
          <w:sz w:val="24"/>
          <w:szCs w:val="24"/>
        </w:rPr>
        <w:t>、《共产党宣言》中第三章讲到，法国的社会主义和共产主义的文献是在居于统治地位的资产阶级的压迫下产生的，并且是同这种统治作斗争的文字表现，这种文献被搬到（ A ）的时候，那里的资产阶级才刚刚开始进行反对封建专制制度的斗争。</w:t>
      </w:r>
    </w:p>
    <w:p w:rsidR="00A5196F"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A、德国          B、俄国          C、中国             D、法国</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139、《共产党宣言》中说：一个幽灵，一个共产主义的幽灵在欧洲徘徊。旧的欧洲一切势力……都为驱除这个幽灵而结成了神圣的同盟。这里的幽灵是指（ </w:t>
      </w:r>
      <w:r w:rsidR="005231F8" w:rsidRPr="000566BD">
        <w:rPr>
          <w:rFonts w:asciiTheme="minorEastAsia" w:hAnsiTheme="minorEastAsia" w:hint="eastAsia"/>
          <w:sz w:val="24"/>
          <w:szCs w:val="24"/>
        </w:rPr>
        <w:t>D</w:t>
      </w:r>
      <w:r w:rsidRPr="000566BD">
        <w:rPr>
          <w:rFonts w:asciiTheme="minorEastAsia" w:hAnsiTheme="minorEastAsia" w:hint="eastAsia"/>
          <w:sz w:val="24"/>
          <w:szCs w:val="24"/>
        </w:rPr>
        <w:t xml:space="preserve">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A、为共产主义事业而献身的英灵   B、共产主义的思想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C、</w:t>
      </w:r>
      <w:r w:rsidR="005231F8" w:rsidRPr="000566BD">
        <w:rPr>
          <w:rFonts w:asciiTheme="minorEastAsia" w:hAnsiTheme="minorEastAsia" w:hint="eastAsia"/>
          <w:sz w:val="24"/>
          <w:szCs w:val="24"/>
        </w:rPr>
        <w:t>共产主义运动                    D、</w:t>
      </w:r>
      <w:r w:rsidRPr="000566BD">
        <w:rPr>
          <w:rFonts w:asciiTheme="minorEastAsia" w:hAnsiTheme="minorEastAsia" w:hint="eastAsia"/>
          <w:sz w:val="24"/>
          <w:szCs w:val="24"/>
        </w:rPr>
        <w:t>共产主义思想和共产主义运动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140、《共产党宣言》全书的主题，精华和核心的思想是（ A ）。 </w:t>
      </w:r>
    </w:p>
    <w:p w:rsidR="005231F8"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A、“两个必然”  B、“两个凡是”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C、“一个消灭”  </w:t>
      </w:r>
      <w:r w:rsidR="005231F8" w:rsidRPr="000566BD">
        <w:rPr>
          <w:rFonts w:asciiTheme="minorEastAsia" w:hAnsiTheme="minorEastAsia" w:hint="eastAsia"/>
          <w:sz w:val="24"/>
          <w:szCs w:val="24"/>
        </w:rPr>
        <w:t xml:space="preserve">           D、“一个决定”</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141、《共产党宣言》中提到的“一个消灭和两个决裂”，其中“一个消灭”是指（ A ）。</w:t>
      </w:r>
    </w:p>
    <w:p w:rsidR="005231F8"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A、消灭私有制  B、消灭资产阶级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C、消灭剥削   </w:t>
      </w:r>
      <w:r w:rsidR="005231F8" w:rsidRPr="000566BD">
        <w:rPr>
          <w:rFonts w:asciiTheme="minorEastAsia" w:hAnsiTheme="minorEastAsia" w:hint="eastAsia"/>
          <w:sz w:val="24"/>
          <w:szCs w:val="24"/>
        </w:rPr>
        <w:t>D、消灭所有制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142、《共产党宣言》中提到的“两个彻底决裂”一是指“共产主义革命就是同传统的所有制关系实行最彻底的决裂”二是指“（ C ）”。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A、它在自己的发展进程中要同资本主义实行最彻底的决裂。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B、它在自己的发展进程中要同传统的文化实行最彻底的决裂。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C、它在自己的发展进程中要同传统的观念实行最彻底的决裂。 </w:t>
      </w:r>
    </w:p>
    <w:p w:rsidR="005231F8" w:rsidRPr="000566BD" w:rsidRDefault="005231F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D、上述答案均不正确</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143、第一个把共产党宣言翻译成中文,并把这一著作全文传入中国的人是（ </w:t>
      </w:r>
      <w:r w:rsidR="005231F8" w:rsidRPr="000566BD">
        <w:rPr>
          <w:rFonts w:asciiTheme="minorEastAsia" w:hAnsiTheme="minorEastAsia" w:hint="eastAsia"/>
          <w:sz w:val="24"/>
          <w:szCs w:val="24"/>
        </w:rPr>
        <w:t>D</w:t>
      </w:r>
      <w:r w:rsidRPr="000566BD">
        <w:rPr>
          <w:rFonts w:asciiTheme="minorEastAsia" w:hAnsiTheme="minorEastAsia" w:hint="eastAsia"/>
          <w:sz w:val="24"/>
          <w:szCs w:val="24"/>
        </w:rPr>
        <w:t xml:space="preserve"> ）。</w:t>
      </w:r>
    </w:p>
    <w:p w:rsidR="003B5690" w:rsidRPr="000566BD" w:rsidRDefault="005231F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3B5690" w:rsidRPr="000566BD">
        <w:rPr>
          <w:rFonts w:asciiTheme="minorEastAsia" w:hAnsiTheme="minorEastAsia" w:hint="eastAsia"/>
          <w:sz w:val="24"/>
          <w:szCs w:val="24"/>
        </w:rPr>
        <w:t>毛泽东 B</w:t>
      </w:r>
      <w:r w:rsidRPr="000566BD">
        <w:rPr>
          <w:rFonts w:asciiTheme="minorEastAsia" w:hAnsiTheme="minorEastAsia" w:hint="eastAsia"/>
          <w:sz w:val="24"/>
          <w:szCs w:val="24"/>
        </w:rPr>
        <w:t>、</w:t>
      </w:r>
      <w:r w:rsidR="003B5690" w:rsidRPr="000566BD">
        <w:rPr>
          <w:rFonts w:asciiTheme="minorEastAsia" w:hAnsiTheme="minorEastAsia" w:hint="eastAsia"/>
          <w:sz w:val="24"/>
          <w:szCs w:val="24"/>
        </w:rPr>
        <w:t>周恩来 C</w:t>
      </w:r>
      <w:r w:rsidRPr="000566BD">
        <w:rPr>
          <w:rFonts w:asciiTheme="minorEastAsia" w:hAnsiTheme="minorEastAsia" w:hint="eastAsia"/>
          <w:sz w:val="24"/>
          <w:szCs w:val="24"/>
        </w:rPr>
        <w:t>、陈独秀      D、</w:t>
      </w:r>
      <w:r w:rsidR="003B5690" w:rsidRPr="000566BD">
        <w:rPr>
          <w:rFonts w:asciiTheme="minorEastAsia" w:hAnsiTheme="minorEastAsia" w:hint="eastAsia"/>
          <w:sz w:val="24"/>
          <w:szCs w:val="24"/>
        </w:rPr>
        <w:t>陈望道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144、《宣言》第2章《无产者和共产党人》主要内容是（ B ）。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A、论述了马克思主义的阶级斗争学说。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B、说明了无产阶级政党的性质、特点、目的和任务，以及共产党的理论和纲领。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C、批判了当时流行的各种假社会主义，分析了各种假社会主义流派产生的社会历史条件，并揭露了它们的阶级实质。 </w:t>
      </w:r>
    </w:p>
    <w:p w:rsidR="005231F8" w:rsidRPr="000566BD" w:rsidRDefault="005231F8"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D、上述答案均不正确</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145、实现共产主义的根本保证是（ C ）。 </w:t>
      </w:r>
    </w:p>
    <w:p w:rsidR="005231F8"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A、以广大群众为依靠  B、推翻资本主义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C、共产党的领导   </w:t>
      </w:r>
      <w:r w:rsidR="00945009" w:rsidRPr="000566BD">
        <w:rPr>
          <w:rFonts w:asciiTheme="minorEastAsia" w:hAnsiTheme="minorEastAsia" w:hint="eastAsia"/>
          <w:sz w:val="24"/>
          <w:szCs w:val="24"/>
        </w:rPr>
        <w:t>D、建立私有制</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146、实现共产主义的根本目标（ </w:t>
      </w:r>
      <w:r w:rsidR="006B3DDC" w:rsidRPr="000566BD">
        <w:rPr>
          <w:rFonts w:asciiTheme="minorEastAsia" w:hAnsiTheme="minorEastAsia" w:hint="eastAsia"/>
          <w:sz w:val="24"/>
          <w:szCs w:val="24"/>
        </w:rPr>
        <w:t>D</w:t>
      </w:r>
      <w:r w:rsidRPr="000566BD">
        <w:rPr>
          <w:rFonts w:asciiTheme="minorEastAsia" w:hAnsiTheme="minorEastAsia" w:hint="eastAsia"/>
          <w:sz w:val="24"/>
          <w:szCs w:val="24"/>
        </w:rPr>
        <w:t xml:space="preserve"> ）。 </w:t>
      </w:r>
    </w:p>
    <w:p w:rsidR="00945009"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6B3DDC" w:rsidRPr="000566BD">
        <w:rPr>
          <w:rFonts w:asciiTheme="minorEastAsia" w:hAnsiTheme="minorEastAsia" w:hint="eastAsia"/>
          <w:sz w:val="24"/>
          <w:szCs w:val="24"/>
        </w:rPr>
        <w:t>两个凡是</w:t>
      </w:r>
      <w:r w:rsidRPr="000566BD">
        <w:rPr>
          <w:rFonts w:asciiTheme="minorEastAsia" w:hAnsiTheme="minorEastAsia" w:hint="eastAsia"/>
          <w:sz w:val="24"/>
          <w:szCs w:val="24"/>
        </w:rPr>
        <w:t>   B、消灭私有制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C、推翻资本主义 </w:t>
      </w:r>
      <w:r w:rsidR="00945009" w:rsidRPr="000566BD">
        <w:rPr>
          <w:rFonts w:asciiTheme="minorEastAsia" w:hAnsiTheme="minorEastAsia" w:hint="eastAsia"/>
          <w:sz w:val="24"/>
          <w:szCs w:val="24"/>
        </w:rPr>
        <w:t xml:space="preserve">       D、</w:t>
      </w:r>
      <w:r w:rsidR="006B3DDC" w:rsidRPr="000566BD">
        <w:rPr>
          <w:rFonts w:asciiTheme="minorEastAsia" w:hAnsiTheme="minorEastAsia" w:hint="eastAsia"/>
          <w:sz w:val="24"/>
          <w:szCs w:val="24"/>
        </w:rPr>
        <w:t xml:space="preserve"> “两个彻底决裂”</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147、实现共产主义的根本路径（ C ）。 </w:t>
      </w:r>
    </w:p>
    <w:p w:rsidR="00945009"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A、走群众路线    B、共产党的领导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C、无产阶级的政治统治 </w:t>
      </w:r>
      <w:r w:rsidR="00945009" w:rsidRPr="000566BD">
        <w:rPr>
          <w:rFonts w:asciiTheme="minorEastAsia" w:hAnsiTheme="minorEastAsia" w:hint="eastAsia"/>
          <w:sz w:val="24"/>
          <w:szCs w:val="24"/>
        </w:rPr>
        <w:t xml:space="preserve">   D、走社会主义路线</w:t>
      </w:r>
    </w:p>
    <w:p w:rsidR="003B5690"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148</w:t>
      </w:r>
      <w:r w:rsidR="003B5690" w:rsidRPr="000566BD">
        <w:rPr>
          <w:rFonts w:asciiTheme="minorEastAsia" w:hAnsiTheme="minorEastAsia" w:hint="eastAsia"/>
          <w:sz w:val="24"/>
          <w:szCs w:val="24"/>
        </w:rPr>
        <w:t xml:space="preserve">、19世纪三四十年代欧洲的三大工人运动发生的地点是（ </w:t>
      </w:r>
      <w:r w:rsidR="00945009" w:rsidRPr="000566BD">
        <w:rPr>
          <w:rFonts w:asciiTheme="minorEastAsia" w:hAnsiTheme="minorEastAsia" w:hint="eastAsia"/>
          <w:sz w:val="24"/>
          <w:szCs w:val="24"/>
        </w:rPr>
        <w:t>D</w:t>
      </w:r>
      <w:r w:rsidR="003B5690" w:rsidRPr="000566BD">
        <w:rPr>
          <w:rFonts w:asciiTheme="minorEastAsia" w:hAnsiTheme="minorEastAsia" w:hint="eastAsia"/>
          <w:sz w:val="24"/>
          <w:szCs w:val="24"/>
        </w:rPr>
        <w:t xml:space="preserve">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①英②法③德④俄</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945009" w:rsidRPr="000566BD">
        <w:rPr>
          <w:rFonts w:asciiTheme="minorEastAsia" w:hAnsiTheme="minorEastAsia" w:hint="eastAsia"/>
          <w:sz w:val="24"/>
          <w:szCs w:val="24"/>
        </w:rPr>
        <w:t>①②③④</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B、②③④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C、①②④</w:t>
      </w:r>
    </w:p>
    <w:p w:rsidR="00945009" w:rsidRPr="000566BD" w:rsidRDefault="00945009"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D、①②③</w:t>
      </w:r>
    </w:p>
    <w:p w:rsidR="003B5690"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149</w:t>
      </w:r>
      <w:r w:rsidR="003B5690" w:rsidRPr="000566BD">
        <w:rPr>
          <w:rFonts w:asciiTheme="minorEastAsia" w:hAnsiTheme="minorEastAsia" w:hint="eastAsia"/>
          <w:sz w:val="24"/>
          <w:szCs w:val="24"/>
        </w:rPr>
        <w:t>、马克思主义诞生的最根本的历史条件是（ B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A、工人运动的兴起 </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B、资本主义迅速发展</w:t>
      </w:r>
    </w:p>
    <w:p w:rsidR="003B5690" w:rsidRPr="000566BD" w:rsidRDefault="003B5690"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C、社会主义思想高涨</w:t>
      </w:r>
    </w:p>
    <w:p w:rsidR="00945009" w:rsidRPr="000566BD" w:rsidRDefault="00945009"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D、工业革命的开始</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15</w:t>
      </w:r>
      <w:r w:rsidR="00A5196F" w:rsidRPr="000566BD">
        <w:rPr>
          <w:rFonts w:asciiTheme="minorEastAsia" w:hAnsiTheme="minorEastAsia" w:hint="eastAsia"/>
          <w:sz w:val="24"/>
          <w:szCs w:val="24"/>
        </w:rPr>
        <w:t>0</w:t>
      </w:r>
      <w:r w:rsidRPr="000566BD">
        <w:rPr>
          <w:rFonts w:asciiTheme="minorEastAsia" w:hAnsiTheme="minorEastAsia" w:hint="eastAsia"/>
          <w:sz w:val="24"/>
          <w:szCs w:val="24"/>
        </w:rPr>
        <w:t>、</w:t>
      </w:r>
      <w:r w:rsidR="006B3DDC" w:rsidRPr="000566BD">
        <w:rPr>
          <w:rFonts w:asciiTheme="minorEastAsia" w:hAnsiTheme="minorEastAsia" w:hint="eastAsia"/>
          <w:sz w:val="24"/>
          <w:szCs w:val="24"/>
        </w:rPr>
        <w:t>《共产党宣言》的发表</w:t>
      </w:r>
      <w:r w:rsidRPr="000566BD">
        <w:rPr>
          <w:rFonts w:asciiTheme="minorEastAsia" w:hAnsiTheme="minorEastAsia" w:hint="eastAsia"/>
          <w:sz w:val="24"/>
          <w:szCs w:val="24"/>
        </w:rPr>
        <w:t>是（ A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6B3DDC" w:rsidRPr="000566BD">
        <w:rPr>
          <w:rFonts w:asciiTheme="minorEastAsia" w:hAnsiTheme="minorEastAsia" w:hint="eastAsia"/>
          <w:sz w:val="24"/>
          <w:szCs w:val="24"/>
        </w:rPr>
        <w:t>马克思主义诞生的标志</w:t>
      </w:r>
      <w:r w:rsidRPr="000566BD">
        <w:rPr>
          <w:rFonts w:asciiTheme="minorEastAsia" w:hAnsiTheme="minorEastAsia" w:hint="eastAsia"/>
          <w:sz w:val="24"/>
          <w:szCs w:val="24"/>
        </w:rPr>
        <w:t>          B、共产党的出现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C、十月革命的胜利             </w:t>
      </w:r>
      <w:r w:rsidR="00945009" w:rsidRPr="000566BD">
        <w:rPr>
          <w:rFonts w:asciiTheme="minorEastAsia" w:hAnsiTheme="minorEastAsia" w:hint="eastAsia"/>
          <w:sz w:val="24"/>
          <w:szCs w:val="24"/>
        </w:rPr>
        <w:t>D、巴黎公社的成立</w:t>
      </w:r>
      <w:r w:rsidRPr="000566BD">
        <w:rPr>
          <w:rFonts w:asciiTheme="minorEastAsia" w:hAnsiTheme="minorEastAsia" w:hint="eastAsia"/>
          <w:sz w:val="24"/>
          <w:szCs w:val="24"/>
        </w:rPr>
        <w:t>  </w:t>
      </w:r>
    </w:p>
    <w:p w:rsidR="00861BE2"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151</w:t>
      </w:r>
      <w:r w:rsidR="00861BE2" w:rsidRPr="000566BD">
        <w:rPr>
          <w:rFonts w:asciiTheme="minorEastAsia" w:hAnsiTheme="minorEastAsia" w:hint="eastAsia"/>
          <w:sz w:val="24"/>
          <w:szCs w:val="24"/>
        </w:rPr>
        <w:t>、《共产党宣言》是科学社会主义第一个纲领性的文献。它的发表标志着马克思主义的诞生。《共产党宣言》被译成一二百种文字，出版1000多次。在人类文明史上有过许多传世名著，但没有哪一部能像《共产党宣言》这样牵动全世界</w:t>
      </w:r>
      <w:proofErr w:type="gramStart"/>
      <w:r w:rsidR="00861BE2" w:rsidRPr="000566BD">
        <w:rPr>
          <w:rFonts w:asciiTheme="minorEastAsia" w:hAnsiTheme="minorEastAsia" w:hint="eastAsia"/>
          <w:sz w:val="24"/>
          <w:szCs w:val="24"/>
        </w:rPr>
        <w:t>最</w:t>
      </w:r>
      <w:proofErr w:type="gramEnd"/>
      <w:r w:rsidR="00861BE2" w:rsidRPr="000566BD">
        <w:rPr>
          <w:rFonts w:asciiTheme="minorEastAsia" w:hAnsiTheme="minorEastAsia" w:hint="eastAsia"/>
          <w:sz w:val="24"/>
          <w:szCs w:val="24"/>
        </w:rPr>
        <w:t>广大人民的心魄。</w:t>
      </w:r>
      <w:r w:rsidR="00367500" w:rsidRPr="000566BD">
        <w:rPr>
          <w:rFonts w:asciiTheme="minorEastAsia" w:hAnsiTheme="minorEastAsia" w:hint="eastAsia"/>
          <w:sz w:val="24"/>
          <w:szCs w:val="24"/>
        </w:rPr>
        <w:t>201</w:t>
      </w:r>
      <w:r w:rsidR="00861BE2" w:rsidRPr="000566BD">
        <w:rPr>
          <w:rFonts w:asciiTheme="minorEastAsia" w:hAnsiTheme="minorEastAsia" w:hint="eastAsia"/>
          <w:sz w:val="24"/>
          <w:szCs w:val="24"/>
        </w:rPr>
        <w:t>8年是纪念《共产党宣言》公开发表（</w:t>
      </w:r>
      <w:r w:rsidR="00367500" w:rsidRPr="000566BD">
        <w:rPr>
          <w:rFonts w:asciiTheme="minorEastAsia" w:hAnsiTheme="minorEastAsia" w:hint="eastAsia"/>
          <w:sz w:val="24"/>
          <w:szCs w:val="24"/>
        </w:rPr>
        <w:t>D</w:t>
      </w:r>
      <w:r w:rsidR="00861BE2" w:rsidRPr="000566BD">
        <w:rPr>
          <w:rFonts w:asciiTheme="minorEastAsia" w:hAnsiTheme="minorEastAsia" w:hint="eastAsia"/>
          <w:sz w:val="24"/>
          <w:szCs w:val="24"/>
        </w:rPr>
        <w:t xml:space="preserve"> ）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A、130年     B、150年    C、160年   </w:t>
      </w:r>
      <w:r w:rsidR="00945009" w:rsidRPr="000566BD">
        <w:rPr>
          <w:rFonts w:asciiTheme="minorEastAsia" w:hAnsiTheme="minorEastAsia" w:hint="eastAsia"/>
          <w:sz w:val="24"/>
          <w:szCs w:val="24"/>
        </w:rPr>
        <w:t>D、170年</w:t>
      </w:r>
    </w:p>
    <w:p w:rsidR="00861BE2"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152</w:t>
      </w:r>
      <w:r w:rsidR="00861BE2" w:rsidRPr="000566BD">
        <w:rPr>
          <w:rFonts w:asciiTheme="minorEastAsia" w:hAnsiTheme="minorEastAsia" w:hint="eastAsia"/>
          <w:sz w:val="24"/>
          <w:szCs w:val="24"/>
        </w:rPr>
        <w:t xml:space="preserve">、之所以将《共产党宣言》的发表作为马克思主义诞生的标志，主要是因为它（C ）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A</w:t>
      </w:r>
      <w:r w:rsidR="00945009" w:rsidRPr="000566BD">
        <w:rPr>
          <w:rFonts w:asciiTheme="minorEastAsia" w:hAnsiTheme="minorEastAsia" w:hint="eastAsia"/>
          <w:sz w:val="24"/>
          <w:szCs w:val="24"/>
        </w:rPr>
        <w:t>、</w:t>
      </w:r>
      <w:r w:rsidRPr="000566BD">
        <w:rPr>
          <w:rFonts w:asciiTheme="minorEastAsia" w:hAnsiTheme="minorEastAsia" w:hint="eastAsia"/>
          <w:sz w:val="24"/>
          <w:szCs w:val="24"/>
        </w:rPr>
        <w:t>由马克思、恩格斯起草的    B</w:t>
      </w:r>
      <w:r w:rsidR="00945009" w:rsidRPr="000566BD">
        <w:rPr>
          <w:rFonts w:asciiTheme="minorEastAsia" w:hAnsiTheme="minorEastAsia" w:hint="eastAsia"/>
          <w:sz w:val="24"/>
          <w:szCs w:val="24"/>
        </w:rPr>
        <w:t>、</w:t>
      </w:r>
      <w:r w:rsidRPr="000566BD">
        <w:rPr>
          <w:rFonts w:asciiTheme="minorEastAsia" w:hAnsiTheme="minorEastAsia" w:hint="eastAsia"/>
          <w:sz w:val="24"/>
          <w:szCs w:val="24"/>
        </w:rPr>
        <w:t xml:space="preserve">是共产主义者同盟的纲领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C</w:t>
      </w:r>
      <w:r w:rsidR="00945009" w:rsidRPr="000566BD">
        <w:rPr>
          <w:rFonts w:asciiTheme="minorEastAsia" w:hAnsiTheme="minorEastAsia" w:hint="eastAsia"/>
          <w:sz w:val="24"/>
          <w:szCs w:val="24"/>
        </w:rPr>
        <w:t>、</w:t>
      </w:r>
      <w:r w:rsidRPr="000566BD">
        <w:rPr>
          <w:rFonts w:asciiTheme="minorEastAsia" w:hAnsiTheme="minorEastAsia" w:hint="eastAsia"/>
          <w:sz w:val="24"/>
          <w:szCs w:val="24"/>
        </w:rPr>
        <w:t xml:space="preserve">它集中揭示了社会主义取代资本主义的客观规律 </w:t>
      </w:r>
    </w:p>
    <w:p w:rsidR="00945009" w:rsidRPr="000566BD" w:rsidRDefault="00945009"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D、世界人民从此走上社会主义道路</w:t>
      </w:r>
    </w:p>
    <w:p w:rsidR="00861BE2"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153</w:t>
      </w:r>
      <w:r w:rsidR="00861BE2" w:rsidRPr="000566BD">
        <w:rPr>
          <w:rFonts w:asciiTheme="minorEastAsia" w:hAnsiTheme="minorEastAsia" w:hint="eastAsia"/>
          <w:sz w:val="24"/>
          <w:szCs w:val="24"/>
        </w:rPr>
        <w:t>、《共产党宣言》指出：“工人革命的第一步就是使无产阶级上升为统治阶级，争取民主。”对这一理论观点进行第一次伟大尝试的是（B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A、俄国十月革命        B、巴黎公社          C、宪章运动        </w:t>
      </w:r>
      <w:r w:rsidR="00945009" w:rsidRPr="000566BD">
        <w:rPr>
          <w:rFonts w:asciiTheme="minorEastAsia" w:hAnsiTheme="minorEastAsia" w:hint="eastAsia"/>
          <w:sz w:val="24"/>
          <w:szCs w:val="24"/>
        </w:rPr>
        <w:t>D、里昂运动</w:t>
      </w:r>
    </w:p>
    <w:p w:rsidR="00861BE2"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154</w:t>
      </w:r>
      <w:r w:rsidR="00861BE2" w:rsidRPr="000566BD">
        <w:rPr>
          <w:rFonts w:asciiTheme="minorEastAsia" w:hAnsiTheme="minorEastAsia" w:hint="eastAsia"/>
          <w:sz w:val="24"/>
          <w:szCs w:val="24"/>
        </w:rPr>
        <w:t>、1872年在《共产党宣言》发布24周年时，马克思、恩格斯指出，《共产党宣言》原理的实际运用“随时随地都要以当时的历史条件为转移”。</w:t>
      </w:r>
      <w:proofErr w:type="gramStart"/>
      <w:r w:rsidR="00861BE2" w:rsidRPr="000566BD">
        <w:rPr>
          <w:rFonts w:asciiTheme="minorEastAsia" w:hAnsiTheme="minorEastAsia" w:hint="eastAsia"/>
          <w:sz w:val="24"/>
          <w:szCs w:val="24"/>
        </w:rPr>
        <w:t>下列能</w:t>
      </w:r>
      <w:proofErr w:type="gramEnd"/>
      <w:r w:rsidR="00861BE2" w:rsidRPr="000566BD">
        <w:rPr>
          <w:rFonts w:asciiTheme="minorEastAsia" w:hAnsiTheme="minorEastAsia" w:hint="eastAsia"/>
          <w:sz w:val="24"/>
          <w:szCs w:val="24"/>
        </w:rPr>
        <w:t>说明这一观点的依据是（ A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①俄国取得十月革命的胜利；②中国的农村包围城市的道路；③俄国胜利后中国宣传马克思主义；④辛亥革命推翻帝制，建立资产阶级共和国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 ①②   B、②③④  C、①③④   </w:t>
      </w:r>
      <w:r w:rsidR="00945009" w:rsidRPr="000566BD">
        <w:rPr>
          <w:rFonts w:asciiTheme="minorEastAsia" w:hAnsiTheme="minorEastAsia" w:hint="eastAsia"/>
          <w:sz w:val="24"/>
          <w:szCs w:val="24"/>
        </w:rPr>
        <w:t>D、①③</w:t>
      </w:r>
    </w:p>
    <w:p w:rsidR="00861BE2"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155</w:t>
      </w:r>
      <w:r w:rsidR="00861BE2" w:rsidRPr="000566BD">
        <w:rPr>
          <w:rFonts w:asciiTheme="minorEastAsia" w:hAnsiTheme="minorEastAsia" w:hint="eastAsia"/>
          <w:sz w:val="24"/>
          <w:szCs w:val="24"/>
        </w:rPr>
        <w:t>、马克思主义政治学的开山之作是（ B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A、《国家与革命》                         B、《共产党宣言》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C、《家庭、私有制和国家的起源》          </w:t>
      </w:r>
      <w:r w:rsidR="00945009" w:rsidRPr="000566BD">
        <w:rPr>
          <w:rFonts w:asciiTheme="minorEastAsia" w:hAnsiTheme="minorEastAsia" w:hint="eastAsia"/>
          <w:sz w:val="24"/>
          <w:szCs w:val="24"/>
        </w:rPr>
        <w:t>D、《共产主义宣言》</w:t>
      </w:r>
    </w:p>
    <w:p w:rsidR="00861BE2"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156</w:t>
      </w:r>
      <w:r w:rsidR="00861BE2" w:rsidRPr="000566BD">
        <w:rPr>
          <w:rFonts w:asciiTheme="minorEastAsia" w:hAnsiTheme="minorEastAsia" w:hint="eastAsia"/>
          <w:sz w:val="24"/>
          <w:szCs w:val="24"/>
        </w:rPr>
        <w:t>、阶级斗争是人类社会发展的（ C）。</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A、最终动力       D、根本动力      C、直接动力      </w:t>
      </w:r>
      <w:r w:rsidR="00945009" w:rsidRPr="000566BD">
        <w:rPr>
          <w:rFonts w:asciiTheme="minorEastAsia" w:hAnsiTheme="minorEastAsia" w:hint="eastAsia"/>
          <w:sz w:val="24"/>
          <w:szCs w:val="24"/>
        </w:rPr>
        <w:t>D、最初动力</w:t>
      </w:r>
    </w:p>
    <w:p w:rsidR="00861BE2" w:rsidRPr="000566BD" w:rsidRDefault="00A5196F"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lastRenderedPageBreak/>
        <w:t>157</w:t>
      </w:r>
      <w:r w:rsidR="00861BE2" w:rsidRPr="000566BD">
        <w:rPr>
          <w:rFonts w:asciiTheme="minorEastAsia" w:hAnsiTheme="minorEastAsia" w:hint="eastAsia"/>
          <w:sz w:val="24"/>
          <w:szCs w:val="24"/>
        </w:rPr>
        <w:t>、自行消亡的国家是指（ C  ） 。</w:t>
      </w:r>
    </w:p>
    <w:p w:rsidR="00945009"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A、奴隶制国家    B、 封建制国家   </w:t>
      </w:r>
    </w:p>
    <w:p w:rsidR="00861BE2" w:rsidRPr="000566BD" w:rsidRDefault="00861BE2" w:rsidP="000566BD">
      <w:pPr>
        <w:adjustRightInd w:val="0"/>
        <w:snapToGrid w:val="0"/>
        <w:spacing w:beforeLines="50" w:before="156" w:afterLines="50" w:after="156" w:line="360" w:lineRule="auto"/>
        <w:rPr>
          <w:rFonts w:asciiTheme="minorEastAsia" w:hAnsiTheme="minorEastAsia"/>
          <w:sz w:val="24"/>
          <w:szCs w:val="24"/>
        </w:rPr>
      </w:pPr>
      <w:r w:rsidRPr="000566BD">
        <w:rPr>
          <w:rFonts w:asciiTheme="minorEastAsia" w:hAnsiTheme="minorEastAsia" w:hint="eastAsia"/>
          <w:sz w:val="24"/>
          <w:szCs w:val="24"/>
        </w:rPr>
        <w:t xml:space="preserve">C、社会主义国家 </w:t>
      </w:r>
      <w:r w:rsidR="00945009" w:rsidRPr="000566BD">
        <w:rPr>
          <w:rFonts w:asciiTheme="minorEastAsia" w:hAnsiTheme="minorEastAsia" w:hint="eastAsia"/>
          <w:sz w:val="24"/>
          <w:szCs w:val="24"/>
        </w:rPr>
        <w:t xml:space="preserve">      D、资本主义国家</w:t>
      </w:r>
    </w:p>
    <w:p w:rsidR="00DC602F" w:rsidRPr="000566BD" w:rsidRDefault="00DC602F" w:rsidP="000566BD">
      <w:pPr>
        <w:adjustRightInd w:val="0"/>
        <w:snapToGrid w:val="0"/>
        <w:spacing w:beforeLines="50" w:before="156" w:afterLines="50" w:after="156" w:line="360" w:lineRule="auto"/>
        <w:rPr>
          <w:rFonts w:asciiTheme="minorEastAsia" w:hAnsiTheme="minorEastAsia"/>
          <w:sz w:val="24"/>
          <w:szCs w:val="24"/>
        </w:rPr>
      </w:pPr>
    </w:p>
    <w:sectPr w:rsidR="00DC602F" w:rsidRPr="000566BD" w:rsidSect="008B3D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DFF" w:rsidRDefault="00E82DFF" w:rsidP="00B50B68">
      <w:r>
        <w:separator/>
      </w:r>
    </w:p>
  </w:endnote>
  <w:endnote w:type="continuationSeparator" w:id="0">
    <w:p w:rsidR="00E82DFF" w:rsidRDefault="00E82DFF" w:rsidP="00B5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DFF" w:rsidRDefault="00E82DFF" w:rsidP="00B50B68">
      <w:r>
        <w:separator/>
      </w:r>
    </w:p>
  </w:footnote>
  <w:footnote w:type="continuationSeparator" w:id="0">
    <w:p w:rsidR="00E82DFF" w:rsidRDefault="00E82DFF" w:rsidP="00B50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upperLetter"/>
      <w:suff w:val="nothing"/>
      <w:lvlText w:val="%1."/>
      <w:lvlJc w:val="left"/>
    </w:lvl>
  </w:abstractNum>
  <w:abstractNum w:abstractNumId="1">
    <w:nsid w:val="0000000C"/>
    <w:multiLevelType w:val="singleLevel"/>
    <w:tmpl w:val="0000000C"/>
    <w:lvl w:ilvl="0">
      <w:start w:val="59"/>
      <w:numFmt w:val="decimal"/>
      <w:suff w:val="nothing"/>
      <w:lvlText w:val="%1."/>
      <w:lvlJc w:val="left"/>
    </w:lvl>
  </w:abstractNum>
  <w:abstractNum w:abstractNumId="2">
    <w:nsid w:val="0000000F"/>
    <w:multiLevelType w:val="singleLevel"/>
    <w:tmpl w:val="0000000F"/>
    <w:lvl w:ilvl="0">
      <w:start w:val="78"/>
      <w:numFmt w:val="decimal"/>
      <w:suff w:val="nothing"/>
      <w:lvlText w:val="%1."/>
      <w:lvlJc w:val="left"/>
    </w:lvl>
  </w:abstractNum>
  <w:abstractNum w:abstractNumId="3">
    <w:nsid w:val="00000011"/>
    <w:multiLevelType w:val="multilevel"/>
    <w:tmpl w:val="00000011"/>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13"/>
    <w:multiLevelType w:val="singleLevel"/>
    <w:tmpl w:val="00000013"/>
    <w:lvl w:ilvl="0">
      <w:start w:val="58"/>
      <w:numFmt w:val="decimal"/>
      <w:suff w:val="nothing"/>
      <w:lvlText w:val="%1."/>
      <w:lvlJc w:val="left"/>
    </w:lvl>
  </w:abstractNum>
  <w:abstractNum w:abstractNumId="5">
    <w:nsid w:val="00000014"/>
    <w:multiLevelType w:val="singleLevel"/>
    <w:tmpl w:val="00000014"/>
    <w:lvl w:ilvl="0">
      <w:start w:val="1"/>
      <w:numFmt w:val="upperLetter"/>
      <w:suff w:val="nothing"/>
      <w:lvlText w:val="%1."/>
      <w:lvlJc w:val="left"/>
    </w:lvl>
  </w:abstractNum>
  <w:abstractNum w:abstractNumId="6">
    <w:nsid w:val="00000015"/>
    <w:multiLevelType w:val="multilevel"/>
    <w:tmpl w:val="00000015"/>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0000016"/>
    <w:multiLevelType w:val="singleLevel"/>
    <w:tmpl w:val="00000016"/>
    <w:lvl w:ilvl="0">
      <w:start w:val="1"/>
      <w:numFmt w:val="upperLetter"/>
      <w:suff w:val="nothing"/>
      <w:lvlText w:val="%1."/>
      <w:lvlJc w:val="left"/>
    </w:lvl>
  </w:abstractNum>
  <w:abstractNum w:abstractNumId="8">
    <w:nsid w:val="00000017"/>
    <w:multiLevelType w:val="multilevel"/>
    <w:tmpl w:val="00000017"/>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8"/>
    <w:multiLevelType w:val="singleLevel"/>
    <w:tmpl w:val="00000018"/>
    <w:lvl w:ilvl="0">
      <w:start w:val="1"/>
      <w:numFmt w:val="upperLetter"/>
      <w:suff w:val="nothing"/>
      <w:lvlText w:val="%1."/>
      <w:lvlJc w:val="left"/>
    </w:lvl>
  </w:abstractNum>
  <w:abstractNum w:abstractNumId="10">
    <w:nsid w:val="00000019"/>
    <w:multiLevelType w:val="multilevel"/>
    <w:tmpl w:val="00000019"/>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000001A"/>
    <w:multiLevelType w:val="singleLevel"/>
    <w:tmpl w:val="0000001A"/>
    <w:lvl w:ilvl="0">
      <w:start w:val="42"/>
      <w:numFmt w:val="decimal"/>
      <w:suff w:val="nothing"/>
      <w:lvlText w:val="%1."/>
      <w:lvlJc w:val="left"/>
    </w:lvl>
  </w:abstractNum>
  <w:abstractNum w:abstractNumId="12">
    <w:nsid w:val="0000001B"/>
    <w:multiLevelType w:val="multilevel"/>
    <w:tmpl w:val="0000001B"/>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1D"/>
    <w:multiLevelType w:val="multilevel"/>
    <w:tmpl w:val="0000001D"/>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1E"/>
    <w:multiLevelType w:val="singleLevel"/>
    <w:tmpl w:val="0000001E"/>
    <w:lvl w:ilvl="0">
      <w:start w:val="12"/>
      <w:numFmt w:val="decimal"/>
      <w:suff w:val="nothing"/>
      <w:lvlText w:val="%1."/>
      <w:lvlJc w:val="left"/>
    </w:lvl>
  </w:abstractNum>
  <w:abstractNum w:abstractNumId="15">
    <w:nsid w:val="0000001F"/>
    <w:multiLevelType w:val="singleLevel"/>
    <w:tmpl w:val="0000001F"/>
    <w:lvl w:ilvl="0">
      <w:start w:val="1"/>
      <w:numFmt w:val="upperLetter"/>
      <w:suff w:val="nothing"/>
      <w:lvlText w:val="%1."/>
      <w:lvlJc w:val="left"/>
    </w:lvl>
  </w:abstractNum>
  <w:abstractNum w:abstractNumId="16">
    <w:nsid w:val="00000020"/>
    <w:multiLevelType w:val="singleLevel"/>
    <w:tmpl w:val="00000020"/>
    <w:lvl w:ilvl="0">
      <w:start w:val="1"/>
      <w:numFmt w:val="upperLetter"/>
      <w:suff w:val="nothing"/>
      <w:lvlText w:val="%1."/>
      <w:lvlJc w:val="left"/>
    </w:lvl>
  </w:abstractNum>
  <w:abstractNum w:abstractNumId="17">
    <w:nsid w:val="00000021"/>
    <w:multiLevelType w:val="multilevel"/>
    <w:tmpl w:val="00000021"/>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00000023"/>
    <w:multiLevelType w:val="singleLevel"/>
    <w:tmpl w:val="00000023"/>
    <w:lvl w:ilvl="0">
      <w:start w:val="50"/>
      <w:numFmt w:val="decimal"/>
      <w:suff w:val="nothing"/>
      <w:lvlText w:val="%1."/>
      <w:lvlJc w:val="left"/>
    </w:lvl>
  </w:abstractNum>
  <w:abstractNum w:abstractNumId="19">
    <w:nsid w:val="00000024"/>
    <w:multiLevelType w:val="singleLevel"/>
    <w:tmpl w:val="00000024"/>
    <w:lvl w:ilvl="0">
      <w:start w:val="71"/>
      <w:numFmt w:val="decimal"/>
      <w:suff w:val="nothing"/>
      <w:lvlText w:val="%1."/>
      <w:lvlJc w:val="left"/>
    </w:lvl>
  </w:abstractNum>
  <w:abstractNum w:abstractNumId="20">
    <w:nsid w:val="00000025"/>
    <w:multiLevelType w:val="singleLevel"/>
    <w:tmpl w:val="00000025"/>
    <w:lvl w:ilvl="0">
      <w:start w:val="60"/>
      <w:numFmt w:val="decimal"/>
      <w:suff w:val="nothing"/>
      <w:lvlText w:val="%1."/>
      <w:lvlJc w:val="left"/>
    </w:lvl>
  </w:abstractNum>
  <w:abstractNum w:abstractNumId="21">
    <w:nsid w:val="00000026"/>
    <w:multiLevelType w:val="singleLevel"/>
    <w:tmpl w:val="00000026"/>
    <w:lvl w:ilvl="0">
      <w:start w:val="75"/>
      <w:numFmt w:val="decimal"/>
      <w:suff w:val="nothing"/>
      <w:lvlText w:val="%1."/>
      <w:lvlJc w:val="left"/>
    </w:lvl>
  </w:abstractNum>
  <w:abstractNum w:abstractNumId="22">
    <w:nsid w:val="00000029"/>
    <w:multiLevelType w:val="singleLevel"/>
    <w:tmpl w:val="00000029"/>
    <w:lvl w:ilvl="0">
      <w:start w:val="56"/>
      <w:numFmt w:val="decimal"/>
      <w:suff w:val="nothing"/>
      <w:lvlText w:val="%1."/>
      <w:lvlJc w:val="left"/>
    </w:lvl>
  </w:abstractNum>
  <w:abstractNum w:abstractNumId="23">
    <w:nsid w:val="0000002C"/>
    <w:multiLevelType w:val="singleLevel"/>
    <w:tmpl w:val="0000002C"/>
    <w:lvl w:ilvl="0">
      <w:start w:val="1"/>
      <w:numFmt w:val="upperLetter"/>
      <w:suff w:val="nothing"/>
      <w:lvlText w:val="%1."/>
      <w:lvlJc w:val="left"/>
    </w:lvl>
  </w:abstractNum>
  <w:abstractNum w:abstractNumId="24">
    <w:nsid w:val="0000002F"/>
    <w:multiLevelType w:val="multilevel"/>
    <w:tmpl w:val="0000002F"/>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00000030"/>
    <w:multiLevelType w:val="singleLevel"/>
    <w:tmpl w:val="00000030"/>
    <w:lvl w:ilvl="0">
      <w:start w:val="1"/>
      <w:numFmt w:val="upperLetter"/>
      <w:suff w:val="nothing"/>
      <w:lvlText w:val="%1."/>
      <w:lvlJc w:val="left"/>
    </w:lvl>
  </w:abstractNum>
  <w:abstractNum w:abstractNumId="26">
    <w:nsid w:val="00000031"/>
    <w:multiLevelType w:val="singleLevel"/>
    <w:tmpl w:val="00000031"/>
    <w:lvl w:ilvl="0">
      <w:start w:val="54"/>
      <w:numFmt w:val="decimal"/>
      <w:suff w:val="nothing"/>
      <w:lvlText w:val="%1."/>
      <w:lvlJc w:val="left"/>
    </w:lvl>
  </w:abstractNum>
  <w:abstractNum w:abstractNumId="27">
    <w:nsid w:val="00000032"/>
    <w:multiLevelType w:val="singleLevel"/>
    <w:tmpl w:val="00000032"/>
    <w:lvl w:ilvl="0">
      <w:start w:val="1"/>
      <w:numFmt w:val="upperLetter"/>
      <w:suff w:val="nothing"/>
      <w:lvlText w:val="%1."/>
      <w:lvlJc w:val="left"/>
    </w:lvl>
  </w:abstractNum>
  <w:abstractNum w:abstractNumId="28">
    <w:nsid w:val="00000037"/>
    <w:multiLevelType w:val="singleLevel"/>
    <w:tmpl w:val="00000037"/>
    <w:lvl w:ilvl="0">
      <w:start w:val="76"/>
      <w:numFmt w:val="decimal"/>
      <w:suff w:val="nothing"/>
      <w:lvlText w:val="%1."/>
      <w:lvlJc w:val="left"/>
    </w:lvl>
  </w:abstractNum>
  <w:abstractNum w:abstractNumId="29">
    <w:nsid w:val="00000038"/>
    <w:multiLevelType w:val="multilevel"/>
    <w:tmpl w:val="00000038"/>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0000003A"/>
    <w:multiLevelType w:val="singleLevel"/>
    <w:tmpl w:val="0000003A"/>
    <w:lvl w:ilvl="0">
      <w:start w:val="68"/>
      <w:numFmt w:val="decimal"/>
      <w:suff w:val="nothing"/>
      <w:lvlText w:val="%1."/>
      <w:lvlJc w:val="left"/>
    </w:lvl>
  </w:abstractNum>
  <w:abstractNum w:abstractNumId="31">
    <w:nsid w:val="0000003B"/>
    <w:multiLevelType w:val="singleLevel"/>
    <w:tmpl w:val="0000003B"/>
    <w:lvl w:ilvl="0">
      <w:start w:val="65"/>
      <w:numFmt w:val="decimal"/>
      <w:suff w:val="nothing"/>
      <w:lvlText w:val="%1."/>
      <w:lvlJc w:val="left"/>
    </w:lvl>
  </w:abstractNum>
  <w:abstractNum w:abstractNumId="32">
    <w:nsid w:val="0000003C"/>
    <w:multiLevelType w:val="singleLevel"/>
    <w:tmpl w:val="0000003C"/>
    <w:lvl w:ilvl="0">
      <w:start w:val="51"/>
      <w:numFmt w:val="decimal"/>
      <w:suff w:val="nothing"/>
      <w:lvlText w:val="%1."/>
      <w:lvlJc w:val="left"/>
    </w:lvl>
  </w:abstractNum>
  <w:abstractNum w:abstractNumId="33">
    <w:nsid w:val="0000003D"/>
    <w:multiLevelType w:val="multilevel"/>
    <w:tmpl w:val="0000003D"/>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nsid w:val="0000003E"/>
    <w:multiLevelType w:val="singleLevel"/>
    <w:tmpl w:val="0000003E"/>
    <w:lvl w:ilvl="0">
      <w:start w:val="1"/>
      <w:numFmt w:val="upperLetter"/>
      <w:suff w:val="nothing"/>
      <w:lvlText w:val="%1."/>
      <w:lvlJc w:val="left"/>
    </w:lvl>
  </w:abstractNum>
  <w:abstractNum w:abstractNumId="35">
    <w:nsid w:val="0000003F"/>
    <w:multiLevelType w:val="singleLevel"/>
    <w:tmpl w:val="0000003F"/>
    <w:lvl w:ilvl="0">
      <w:start w:val="61"/>
      <w:numFmt w:val="decimal"/>
      <w:suff w:val="nothing"/>
      <w:lvlText w:val="%1."/>
      <w:lvlJc w:val="left"/>
    </w:lvl>
  </w:abstractNum>
  <w:abstractNum w:abstractNumId="36">
    <w:nsid w:val="00000040"/>
    <w:multiLevelType w:val="singleLevel"/>
    <w:tmpl w:val="00000040"/>
    <w:lvl w:ilvl="0">
      <w:start w:val="74"/>
      <w:numFmt w:val="decimal"/>
      <w:suff w:val="nothing"/>
      <w:lvlText w:val="%1."/>
      <w:lvlJc w:val="left"/>
    </w:lvl>
  </w:abstractNum>
  <w:abstractNum w:abstractNumId="37">
    <w:nsid w:val="00000042"/>
    <w:multiLevelType w:val="multilevel"/>
    <w:tmpl w:val="00000042"/>
    <w:lvl w:ilvl="0">
      <w:start w:val="2"/>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nsid w:val="00000043"/>
    <w:multiLevelType w:val="singleLevel"/>
    <w:tmpl w:val="00000043"/>
    <w:lvl w:ilvl="0">
      <w:start w:val="53"/>
      <w:numFmt w:val="decimal"/>
      <w:suff w:val="nothing"/>
      <w:lvlText w:val="%1."/>
      <w:lvlJc w:val="left"/>
    </w:lvl>
  </w:abstractNum>
  <w:abstractNum w:abstractNumId="39">
    <w:nsid w:val="00000045"/>
    <w:multiLevelType w:val="singleLevel"/>
    <w:tmpl w:val="00000045"/>
    <w:lvl w:ilvl="0">
      <w:start w:val="1"/>
      <w:numFmt w:val="upperLetter"/>
      <w:suff w:val="nothing"/>
      <w:lvlText w:val="%1."/>
      <w:lvlJc w:val="left"/>
    </w:lvl>
  </w:abstractNum>
  <w:abstractNum w:abstractNumId="40">
    <w:nsid w:val="00000046"/>
    <w:multiLevelType w:val="multilevel"/>
    <w:tmpl w:val="00000046"/>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2"/>
  </w:num>
  <w:num w:numId="2">
    <w:abstractNumId w:val="3"/>
  </w:num>
  <w:num w:numId="3">
    <w:abstractNumId w:val="33"/>
  </w:num>
  <w:num w:numId="4">
    <w:abstractNumId w:val="14"/>
  </w:num>
  <w:num w:numId="5">
    <w:abstractNumId w:val="37"/>
  </w:num>
  <w:num w:numId="6">
    <w:abstractNumId w:val="13"/>
  </w:num>
  <w:num w:numId="7">
    <w:abstractNumId w:val="8"/>
  </w:num>
  <w:num w:numId="8">
    <w:abstractNumId w:val="24"/>
  </w:num>
  <w:num w:numId="9">
    <w:abstractNumId w:val="40"/>
  </w:num>
  <w:num w:numId="10">
    <w:abstractNumId w:val="10"/>
  </w:num>
  <w:num w:numId="11">
    <w:abstractNumId w:val="11"/>
  </w:num>
  <w:num w:numId="12">
    <w:abstractNumId w:val="29"/>
  </w:num>
  <w:num w:numId="13">
    <w:abstractNumId w:val="17"/>
  </w:num>
  <w:num w:numId="14">
    <w:abstractNumId w:val="6"/>
  </w:num>
  <w:num w:numId="15">
    <w:abstractNumId w:val="18"/>
  </w:num>
  <w:num w:numId="16">
    <w:abstractNumId w:val="0"/>
  </w:num>
  <w:num w:numId="17">
    <w:abstractNumId w:val="32"/>
  </w:num>
  <w:num w:numId="18">
    <w:abstractNumId w:val="15"/>
  </w:num>
  <w:num w:numId="19">
    <w:abstractNumId w:val="38"/>
  </w:num>
  <w:num w:numId="20">
    <w:abstractNumId w:val="27"/>
  </w:num>
  <w:num w:numId="21">
    <w:abstractNumId w:val="26"/>
  </w:num>
  <w:num w:numId="22">
    <w:abstractNumId w:val="22"/>
  </w:num>
  <w:num w:numId="23">
    <w:abstractNumId w:val="34"/>
  </w:num>
  <w:num w:numId="24">
    <w:abstractNumId w:val="4"/>
  </w:num>
  <w:num w:numId="25">
    <w:abstractNumId w:val="9"/>
  </w:num>
  <w:num w:numId="26">
    <w:abstractNumId w:val="1"/>
  </w:num>
  <w:num w:numId="27">
    <w:abstractNumId w:val="16"/>
  </w:num>
  <w:num w:numId="28">
    <w:abstractNumId w:val="20"/>
  </w:num>
  <w:num w:numId="29">
    <w:abstractNumId w:val="35"/>
  </w:num>
  <w:num w:numId="30">
    <w:abstractNumId w:val="39"/>
  </w:num>
  <w:num w:numId="31">
    <w:abstractNumId w:val="7"/>
  </w:num>
  <w:num w:numId="32">
    <w:abstractNumId w:val="31"/>
  </w:num>
  <w:num w:numId="33">
    <w:abstractNumId w:val="30"/>
  </w:num>
  <w:num w:numId="34">
    <w:abstractNumId w:val="19"/>
  </w:num>
  <w:num w:numId="35">
    <w:abstractNumId w:val="5"/>
  </w:num>
  <w:num w:numId="36">
    <w:abstractNumId w:val="36"/>
  </w:num>
  <w:num w:numId="37">
    <w:abstractNumId w:val="21"/>
  </w:num>
  <w:num w:numId="38">
    <w:abstractNumId w:val="28"/>
  </w:num>
  <w:num w:numId="39">
    <w:abstractNumId w:val="23"/>
  </w:num>
  <w:num w:numId="40">
    <w:abstractNumId w:val="2"/>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47D96"/>
    <w:rsid w:val="000558FF"/>
    <w:rsid w:val="000566BD"/>
    <w:rsid w:val="000713E0"/>
    <w:rsid w:val="00082546"/>
    <w:rsid w:val="000A3A25"/>
    <w:rsid w:val="000A759A"/>
    <w:rsid w:val="000D3749"/>
    <w:rsid w:val="000E190E"/>
    <w:rsid w:val="000F745A"/>
    <w:rsid w:val="00105DE6"/>
    <w:rsid w:val="00110DC4"/>
    <w:rsid w:val="00111C0E"/>
    <w:rsid w:val="001124DE"/>
    <w:rsid w:val="0014219D"/>
    <w:rsid w:val="00152A7E"/>
    <w:rsid w:val="00187A01"/>
    <w:rsid w:val="0019490C"/>
    <w:rsid w:val="001C266B"/>
    <w:rsid w:val="001D3931"/>
    <w:rsid w:val="001D41D2"/>
    <w:rsid w:val="00261957"/>
    <w:rsid w:val="00266B95"/>
    <w:rsid w:val="00294EF9"/>
    <w:rsid w:val="002B66BA"/>
    <w:rsid w:val="002C79F9"/>
    <w:rsid w:val="002D0ACA"/>
    <w:rsid w:val="002D59E0"/>
    <w:rsid w:val="00313938"/>
    <w:rsid w:val="003271FC"/>
    <w:rsid w:val="00366242"/>
    <w:rsid w:val="00367500"/>
    <w:rsid w:val="003B5690"/>
    <w:rsid w:val="003B7C96"/>
    <w:rsid w:val="00404D4A"/>
    <w:rsid w:val="004341AD"/>
    <w:rsid w:val="00435FB7"/>
    <w:rsid w:val="00465765"/>
    <w:rsid w:val="00475EBB"/>
    <w:rsid w:val="004A78A1"/>
    <w:rsid w:val="004B1449"/>
    <w:rsid w:val="004C629C"/>
    <w:rsid w:val="004D3200"/>
    <w:rsid w:val="004F3CEB"/>
    <w:rsid w:val="0050728B"/>
    <w:rsid w:val="00521050"/>
    <w:rsid w:val="005231F8"/>
    <w:rsid w:val="00535D2E"/>
    <w:rsid w:val="005B6A37"/>
    <w:rsid w:val="005C1424"/>
    <w:rsid w:val="005C5ACE"/>
    <w:rsid w:val="00601382"/>
    <w:rsid w:val="00636777"/>
    <w:rsid w:val="00637811"/>
    <w:rsid w:val="0068757E"/>
    <w:rsid w:val="00694BE7"/>
    <w:rsid w:val="006B09BA"/>
    <w:rsid w:val="006B34AC"/>
    <w:rsid w:val="006B3DDC"/>
    <w:rsid w:val="006F008B"/>
    <w:rsid w:val="00712B0C"/>
    <w:rsid w:val="00736C21"/>
    <w:rsid w:val="007639D9"/>
    <w:rsid w:val="00780C07"/>
    <w:rsid w:val="007A4AEA"/>
    <w:rsid w:val="00823258"/>
    <w:rsid w:val="0083277C"/>
    <w:rsid w:val="008605F2"/>
    <w:rsid w:val="00861BE2"/>
    <w:rsid w:val="008778A9"/>
    <w:rsid w:val="008B3D04"/>
    <w:rsid w:val="008D0C74"/>
    <w:rsid w:val="008F1710"/>
    <w:rsid w:val="00932BF3"/>
    <w:rsid w:val="00945009"/>
    <w:rsid w:val="00954423"/>
    <w:rsid w:val="00955A10"/>
    <w:rsid w:val="0095693C"/>
    <w:rsid w:val="00973612"/>
    <w:rsid w:val="009864DE"/>
    <w:rsid w:val="009C6A20"/>
    <w:rsid w:val="009D0DA2"/>
    <w:rsid w:val="009D1818"/>
    <w:rsid w:val="009E712F"/>
    <w:rsid w:val="00A50B3C"/>
    <w:rsid w:val="00A5196F"/>
    <w:rsid w:val="00A538AD"/>
    <w:rsid w:val="00A718C7"/>
    <w:rsid w:val="00A77C30"/>
    <w:rsid w:val="00A811E2"/>
    <w:rsid w:val="00A92B11"/>
    <w:rsid w:val="00AC04D9"/>
    <w:rsid w:val="00AD17DA"/>
    <w:rsid w:val="00AD6B23"/>
    <w:rsid w:val="00AF05DF"/>
    <w:rsid w:val="00B47062"/>
    <w:rsid w:val="00B50B68"/>
    <w:rsid w:val="00B80543"/>
    <w:rsid w:val="00C06974"/>
    <w:rsid w:val="00C43F41"/>
    <w:rsid w:val="00C66898"/>
    <w:rsid w:val="00C67715"/>
    <w:rsid w:val="00C95DC3"/>
    <w:rsid w:val="00CA3B77"/>
    <w:rsid w:val="00CB02A6"/>
    <w:rsid w:val="00CF1A5D"/>
    <w:rsid w:val="00D2018A"/>
    <w:rsid w:val="00D23186"/>
    <w:rsid w:val="00D37846"/>
    <w:rsid w:val="00D46234"/>
    <w:rsid w:val="00D47D96"/>
    <w:rsid w:val="00D70073"/>
    <w:rsid w:val="00D76C76"/>
    <w:rsid w:val="00D86A7A"/>
    <w:rsid w:val="00D870BB"/>
    <w:rsid w:val="00DA7106"/>
    <w:rsid w:val="00DB03B4"/>
    <w:rsid w:val="00DC091D"/>
    <w:rsid w:val="00DC602F"/>
    <w:rsid w:val="00DC79C6"/>
    <w:rsid w:val="00DD2B2D"/>
    <w:rsid w:val="00E0387F"/>
    <w:rsid w:val="00E2678C"/>
    <w:rsid w:val="00E306B6"/>
    <w:rsid w:val="00E4780E"/>
    <w:rsid w:val="00E74831"/>
    <w:rsid w:val="00E82DFF"/>
    <w:rsid w:val="00EF3251"/>
    <w:rsid w:val="00F073F5"/>
    <w:rsid w:val="00F130B9"/>
    <w:rsid w:val="00FA3E8E"/>
    <w:rsid w:val="00FC2B3E"/>
    <w:rsid w:val="00FE0736"/>
    <w:rsid w:val="00FF4003"/>
    <w:rsid w:val="00FF77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D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018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B50B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50B68"/>
    <w:rPr>
      <w:sz w:val="18"/>
      <w:szCs w:val="18"/>
    </w:rPr>
  </w:style>
  <w:style w:type="paragraph" w:styleId="a5">
    <w:name w:val="footer"/>
    <w:basedOn w:val="a"/>
    <w:link w:val="Char0"/>
    <w:uiPriority w:val="99"/>
    <w:unhideWhenUsed/>
    <w:rsid w:val="00B50B68"/>
    <w:pPr>
      <w:tabs>
        <w:tab w:val="center" w:pos="4153"/>
        <w:tab w:val="right" w:pos="8306"/>
      </w:tabs>
      <w:snapToGrid w:val="0"/>
      <w:jc w:val="left"/>
    </w:pPr>
    <w:rPr>
      <w:sz w:val="18"/>
      <w:szCs w:val="18"/>
    </w:rPr>
  </w:style>
  <w:style w:type="character" w:customStyle="1" w:styleId="Char0">
    <w:name w:val="页脚 Char"/>
    <w:basedOn w:val="a0"/>
    <w:link w:val="a5"/>
    <w:uiPriority w:val="99"/>
    <w:rsid w:val="00B50B6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018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B50B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50B68"/>
    <w:rPr>
      <w:sz w:val="18"/>
      <w:szCs w:val="18"/>
    </w:rPr>
  </w:style>
  <w:style w:type="paragraph" w:styleId="a5">
    <w:name w:val="footer"/>
    <w:basedOn w:val="a"/>
    <w:link w:val="Char0"/>
    <w:uiPriority w:val="99"/>
    <w:unhideWhenUsed/>
    <w:rsid w:val="00B50B68"/>
    <w:pPr>
      <w:tabs>
        <w:tab w:val="center" w:pos="4153"/>
        <w:tab w:val="right" w:pos="8306"/>
      </w:tabs>
      <w:snapToGrid w:val="0"/>
      <w:jc w:val="left"/>
    </w:pPr>
    <w:rPr>
      <w:sz w:val="18"/>
      <w:szCs w:val="18"/>
    </w:rPr>
  </w:style>
  <w:style w:type="character" w:customStyle="1" w:styleId="Char0">
    <w:name w:val="页脚 Char"/>
    <w:basedOn w:val="a0"/>
    <w:link w:val="a5"/>
    <w:uiPriority w:val="99"/>
    <w:rsid w:val="00B50B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50230">
      <w:bodyDiv w:val="1"/>
      <w:marLeft w:val="0"/>
      <w:marRight w:val="0"/>
      <w:marTop w:val="0"/>
      <w:marBottom w:val="0"/>
      <w:divBdr>
        <w:top w:val="none" w:sz="0" w:space="0" w:color="auto"/>
        <w:left w:val="none" w:sz="0" w:space="0" w:color="auto"/>
        <w:bottom w:val="none" w:sz="0" w:space="0" w:color="auto"/>
        <w:right w:val="none" w:sz="0" w:space="0" w:color="auto"/>
      </w:divBdr>
    </w:div>
    <w:div w:id="1406679640">
      <w:bodyDiv w:val="1"/>
      <w:marLeft w:val="0"/>
      <w:marRight w:val="0"/>
      <w:marTop w:val="0"/>
      <w:marBottom w:val="0"/>
      <w:divBdr>
        <w:top w:val="none" w:sz="0" w:space="0" w:color="auto"/>
        <w:left w:val="none" w:sz="0" w:space="0" w:color="auto"/>
        <w:bottom w:val="none" w:sz="0" w:space="0" w:color="auto"/>
        <w:right w:val="none" w:sz="0" w:space="0" w:color="auto"/>
      </w:divBdr>
    </w:div>
    <w:div w:id="1563174476">
      <w:bodyDiv w:val="1"/>
      <w:marLeft w:val="0"/>
      <w:marRight w:val="0"/>
      <w:marTop w:val="0"/>
      <w:marBottom w:val="0"/>
      <w:divBdr>
        <w:top w:val="none" w:sz="0" w:space="0" w:color="auto"/>
        <w:left w:val="none" w:sz="0" w:space="0" w:color="auto"/>
        <w:bottom w:val="none" w:sz="0" w:space="0" w:color="auto"/>
        <w:right w:val="none" w:sz="0" w:space="0" w:color="auto"/>
      </w:divBdr>
      <w:divsChild>
        <w:div w:id="1641612867">
          <w:marLeft w:val="0"/>
          <w:marRight w:val="0"/>
          <w:marTop w:val="0"/>
          <w:marBottom w:val="0"/>
          <w:divBdr>
            <w:top w:val="none" w:sz="0" w:space="0" w:color="auto"/>
            <w:left w:val="none" w:sz="0" w:space="0" w:color="auto"/>
            <w:bottom w:val="none" w:sz="0" w:space="0" w:color="auto"/>
            <w:right w:val="none" w:sz="0" w:space="0" w:color="auto"/>
          </w:divBdr>
          <w:divsChild>
            <w:div w:id="1431005217">
              <w:marLeft w:val="0"/>
              <w:marRight w:val="0"/>
              <w:marTop w:val="0"/>
              <w:marBottom w:val="0"/>
              <w:divBdr>
                <w:top w:val="none" w:sz="0" w:space="0" w:color="auto"/>
                <w:left w:val="none" w:sz="0" w:space="0" w:color="auto"/>
                <w:bottom w:val="none" w:sz="0" w:space="0" w:color="auto"/>
                <w:right w:val="none" w:sz="0" w:space="0" w:color="auto"/>
              </w:divBdr>
            </w:div>
          </w:divsChild>
        </w:div>
        <w:div w:id="2000496558">
          <w:marLeft w:val="0"/>
          <w:marRight w:val="0"/>
          <w:marTop w:val="0"/>
          <w:marBottom w:val="0"/>
          <w:divBdr>
            <w:top w:val="none" w:sz="0" w:space="0" w:color="auto"/>
            <w:left w:val="none" w:sz="0" w:space="0" w:color="auto"/>
            <w:bottom w:val="none" w:sz="0" w:space="0" w:color="auto"/>
            <w:right w:val="none" w:sz="0" w:space="0" w:color="auto"/>
          </w:divBdr>
          <w:divsChild>
            <w:div w:id="129448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771162">
      <w:bodyDiv w:val="1"/>
      <w:marLeft w:val="0"/>
      <w:marRight w:val="0"/>
      <w:marTop w:val="0"/>
      <w:marBottom w:val="0"/>
      <w:divBdr>
        <w:top w:val="none" w:sz="0" w:space="0" w:color="auto"/>
        <w:left w:val="none" w:sz="0" w:space="0" w:color="auto"/>
        <w:bottom w:val="none" w:sz="0" w:space="0" w:color="auto"/>
        <w:right w:val="none" w:sz="0" w:space="0" w:color="auto"/>
      </w:divBdr>
    </w:div>
    <w:div w:id="207850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954</TotalTime>
  <Pages>30</Pages>
  <Words>2212</Words>
  <Characters>12614</Characters>
  <Application>Microsoft Office Word</Application>
  <DocSecurity>0</DocSecurity>
  <Lines>105</Lines>
  <Paragraphs>29</Paragraphs>
  <ScaleCrop>false</ScaleCrop>
  <Company/>
  <LinksUpToDate>false</LinksUpToDate>
  <CharactersWithSpaces>14797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lujia</dc:creator>
  <cp:lastModifiedBy>lenovo</cp:lastModifiedBy>
  <cp:revision>58</cp:revision>
  <dcterms:created xsi:type="dcterms:W3CDTF">2014-10-09T06:59:00Z</dcterms:created>
  <dcterms:modified xsi:type="dcterms:W3CDTF">2018-09-11T08:25:00Z</dcterms:modified>
</cp:coreProperties>
</file>